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76834" w14:textId="2B69BE3F" w:rsidR="000055A7" w:rsidRPr="00291F81" w:rsidRDefault="00A34934" w:rsidP="00A34934">
      <w:pPr>
        <w:pStyle w:val="1-Kop1MemoCorversenBS"/>
        <w:numPr>
          <w:ilvl w:val="0"/>
          <w:numId w:val="0"/>
        </w:numPr>
      </w:pPr>
      <w:bookmarkStart w:id="0" w:name="_Toc1461635"/>
      <w:bookmarkStart w:id="1" w:name="_Toc106012196"/>
      <w:bookmarkStart w:id="2" w:name="_Toc421531246"/>
      <w:bookmarkStart w:id="3" w:name="_Hlk512691279"/>
      <w:r>
        <w:t>B</w:t>
      </w:r>
      <w:r w:rsidR="000055A7" w:rsidRPr="00291F81">
        <w:t xml:space="preserve">ijlage </w:t>
      </w:r>
      <w:r w:rsidR="004F09E4">
        <w:t>I</w:t>
      </w:r>
      <w:r w:rsidR="000055A7" w:rsidRPr="00291F81">
        <w:t xml:space="preserve"> Aanmeldings</w:t>
      </w:r>
      <w:bookmarkEnd w:id="0"/>
      <w:r w:rsidR="000055A7" w:rsidRPr="00291F81">
        <w:t>formulier</w:t>
      </w:r>
      <w:bookmarkEnd w:id="1"/>
    </w:p>
    <w:p w14:paraId="1D655FFF"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55206997" w14:textId="77777777" w:rsidR="000055A7" w:rsidRPr="00291F81" w:rsidRDefault="000055A7" w:rsidP="00291F81">
      <w:pPr>
        <w:tabs>
          <w:tab w:val="left" w:pos="709"/>
        </w:tabs>
        <w:spacing w:line="280" w:lineRule="atLeast"/>
      </w:pPr>
    </w:p>
    <w:p w14:paraId="577FA949" w14:textId="198F27D3" w:rsidR="000055A7" w:rsidRPr="00291F81" w:rsidRDefault="000055A7" w:rsidP="00291F81">
      <w:pPr>
        <w:spacing w:line="280" w:lineRule="atLeast"/>
        <w:rPr>
          <w:color w:val="00B0F0"/>
        </w:rPr>
      </w:pPr>
      <w:r w:rsidRPr="00291F81">
        <w:t xml:space="preserve">Ondergetekende wenst zich door middel van dit volledig ingevulde en ondertekende Aanmeldingsformulier aan te melden voor de selectiefase van de </w:t>
      </w:r>
      <w:r w:rsidRPr="004F09E4">
        <w:t xml:space="preserve">Europese niet-openbare procedure </w:t>
      </w:r>
      <w:r w:rsidR="004F09E4" w:rsidRPr="004F09E4">
        <w:t xml:space="preserve">“Raamovereenkomst civieltechnische ingenieursdiensten </w:t>
      </w:r>
      <w:r w:rsidR="00431E4E">
        <w:t xml:space="preserve">gebiedsontwikkeling </w:t>
      </w:r>
      <w:bookmarkStart w:id="4" w:name="_GoBack"/>
      <w:bookmarkEnd w:id="4"/>
      <w:r w:rsidR="004F09E4" w:rsidRPr="004F09E4">
        <w:t>Wilderszijde te Bergschenhoek”.</w:t>
      </w:r>
    </w:p>
    <w:p w14:paraId="578E30C8"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5E4C8407"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24BA4"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42E45466" w14:textId="77777777" w:rsidTr="006B40BE">
        <w:tc>
          <w:tcPr>
            <w:tcW w:w="567" w:type="dxa"/>
            <w:tcBorders>
              <w:top w:val="single" w:sz="4" w:space="0" w:color="auto"/>
              <w:left w:val="single" w:sz="4" w:space="0" w:color="auto"/>
              <w:bottom w:val="single" w:sz="4" w:space="0" w:color="auto"/>
              <w:right w:val="single" w:sz="4" w:space="0" w:color="auto"/>
            </w:tcBorders>
          </w:tcPr>
          <w:p w14:paraId="3871FC40"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07E6F8D2"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604D3B71" w14:textId="77777777" w:rsidTr="006B40BE">
        <w:tc>
          <w:tcPr>
            <w:tcW w:w="567" w:type="dxa"/>
            <w:tcBorders>
              <w:top w:val="single" w:sz="4" w:space="0" w:color="auto"/>
              <w:left w:val="single" w:sz="4" w:space="0" w:color="auto"/>
              <w:bottom w:val="single" w:sz="4" w:space="0" w:color="auto"/>
              <w:right w:val="single" w:sz="4" w:space="0" w:color="auto"/>
            </w:tcBorders>
          </w:tcPr>
          <w:p w14:paraId="4C86AB2A"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6561497D"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4BFF88AD" w14:textId="77777777" w:rsidTr="006B40BE">
        <w:tc>
          <w:tcPr>
            <w:tcW w:w="567" w:type="dxa"/>
            <w:tcBorders>
              <w:top w:val="single" w:sz="4" w:space="0" w:color="auto"/>
              <w:left w:val="single" w:sz="4" w:space="0" w:color="auto"/>
              <w:bottom w:val="single" w:sz="4" w:space="0" w:color="auto"/>
              <w:right w:val="single" w:sz="4" w:space="0" w:color="auto"/>
            </w:tcBorders>
          </w:tcPr>
          <w:p w14:paraId="0DEE41A2"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0858A6B1"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58D71CEB" w14:textId="77777777" w:rsidTr="006B40BE">
        <w:tc>
          <w:tcPr>
            <w:tcW w:w="567" w:type="dxa"/>
            <w:tcBorders>
              <w:top w:val="single" w:sz="4" w:space="0" w:color="auto"/>
              <w:left w:val="single" w:sz="4" w:space="0" w:color="auto"/>
              <w:bottom w:val="single" w:sz="4" w:space="0" w:color="auto"/>
              <w:right w:val="single" w:sz="4" w:space="0" w:color="auto"/>
            </w:tcBorders>
          </w:tcPr>
          <w:p w14:paraId="252B2D6A"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047A09D0"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4F7D5197" w14:textId="77777777" w:rsidR="000055A7" w:rsidRPr="00291F81" w:rsidRDefault="000055A7" w:rsidP="00291F81">
      <w:pPr>
        <w:spacing w:line="280" w:lineRule="atLeast"/>
      </w:pPr>
    </w:p>
    <w:p w14:paraId="15AFEF1E" w14:textId="77777777" w:rsidR="000055A7" w:rsidRDefault="000055A7" w:rsidP="00291F81">
      <w:pPr>
        <w:spacing w:line="280" w:lineRule="atLeast"/>
      </w:pPr>
    </w:p>
    <w:p w14:paraId="1974FC89" w14:textId="77777777" w:rsidR="004F09E4" w:rsidRDefault="004F09E4" w:rsidP="00291F81">
      <w:pPr>
        <w:spacing w:line="280" w:lineRule="atLeast"/>
      </w:pPr>
    </w:p>
    <w:p w14:paraId="3808D4CF" w14:textId="77777777" w:rsidR="004F09E4" w:rsidRDefault="004F09E4" w:rsidP="00291F81">
      <w:pPr>
        <w:spacing w:line="280" w:lineRule="atLeast"/>
      </w:pPr>
    </w:p>
    <w:p w14:paraId="45D8D627" w14:textId="77777777" w:rsidR="004F09E4" w:rsidRDefault="004F09E4" w:rsidP="00291F81">
      <w:pPr>
        <w:spacing w:line="280" w:lineRule="atLeast"/>
      </w:pPr>
    </w:p>
    <w:p w14:paraId="2A9C5E8D" w14:textId="77777777" w:rsidR="004F09E4" w:rsidRDefault="004F09E4" w:rsidP="00291F81">
      <w:pPr>
        <w:spacing w:line="280" w:lineRule="atLeast"/>
      </w:pPr>
    </w:p>
    <w:p w14:paraId="4BE40C88" w14:textId="77777777" w:rsidR="004F09E4" w:rsidRDefault="004F09E4" w:rsidP="00291F81">
      <w:pPr>
        <w:spacing w:line="280" w:lineRule="atLeast"/>
      </w:pPr>
    </w:p>
    <w:p w14:paraId="06C197EC" w14:textId="77777777" w:rsidR="004F09E4" w:rsidRDefault="004F09E4" w:rsidP="00291F81">
      <w:pPr>
        <w:spacing w:line="280" w:lineRule="atLeast"/>
      </w:pPr>
    </w:p>
    <w:p w14:paraId="4BEDFC65" w14:textId="77777777" w:rsidR="004F09E4" w:rsidRDefault="004F09E4" w:rsidP="00291F81">
      <w:pPr>
        <w:spacing w:line="280" w:lineRule="atLeast"/>
      </w:pPr>
    </w:p>
    <w:p w14:paraId="03F8895C" w14:textId="77777777" w:rsidR="004F09E4" w:rsidRDefault="004F09E4" w:rsidP="00291F81">
      <w:pPr>
        <w:spacing w:line="280" w:lineRule="atLeast"/>
      </w:pPr>
    </w:p>
    <w:p w14:paraId="70BA39A7" w14:textId="77777777" w:rsidR="004F09E4" w:rsidRDefault="004F09E4" w:rsidP="00291F81">
      <w:pPr>
        <w:spacing w:line="280" w:lineRule="atLeast"/>
      </w:pPr>
    </w:p>
    <w:p w14:paraId="3342B474" w14:textId="77777777" w:rsidR="004F09E4" w:rsidRDefault="004F09E4" w:rsidP="00291F81">
      <w:pPr>
        <w:spacing w:line="280" w:lineRule="atLeast"/>
      </w:pPr>
    </w:p>
    <w:p w14:paraId="2111987D" w14:textId="77777777" w:rsidR="004F09E4" w:rsidRDefault="004F09E4" w:rsidP="00291F81">
      <w:pPr>
        <w:spacing w:line="280" w:lineRule="atLeast"/>
      </w:pPr>
    </w:p>
    <w:p w14:paraId="3B13BECA" w14:textId="77777777" w:rsidR="004F09E4" w:rsidRDefault="004F09E4" w:rsidP="00291F81">
      <w:pPr>
        <w:spacing w:line="280" w:lineRule="atLeast"/>
      </w:pPr>
    </w:p>
    <w:p w14:paraId="7F8B1AE1" w14:textId="77777777" w:rsidR="004F09E4" w:rsidRDefault="004F09E4" w:rsidP="00291F81">
      <w:pPr>
        <w:spacing w:line="280" w:lineRule="atLeast"/>
      </w:pPr>
    </w:p>
    <w:p w14:paraId="16931F3B" w14:textId="77777777" w:rsidR="004F09E4" w:rsidRPr="00291F81" w:rsidRDefault="004F09E4"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1BD141BC"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1C6B8" w14:textId="77777777" w:rsidR="000055A7" w:rsidRPr="006B40BE" w:rsidRDefault="000055A7" w:rsidP="00291F81">
            <w:pPr>
              <w:spacing w:line="280" w:lineRule="atLeast"/>
              <w:rPr>
                <w:b/>
              </w:rPr>
            </w:pPr>
            <w:r w:rsidRPr="006B40BE">
              <w:rPr>
                <w:b/>
              </w:rPr>
              <w:t>Getekend voor akkoord:</w:t>
            </w:r>
          </w:p>
        </w:tc>
      </w:tr>
      <w:tr w:rsidR="000055A7" w:rsidRPr="00291F81" w14:paraId="18156580" w14:textId="77777777" w:rsidTr="006B40BE">
        <w:tc>
          <w:tcPr>
            <w:tcW w:w="3815" w:type="dxa"/>
            <w:tcBorders>
              <w:top w:val="single" w:sz="4" w:space="0" w:color="auto"/>
              <w:left w:val="single" w:sz="4" w:space="0" w:color="auto"/>
              <w:bottom w:val="single" w:sz="4" w:space="0" w:color="auto"/>
              <w:right w:val="single" w:sz="4" w:space="0" w:color="auto"/>
            </w:tcBorders>
          </w:tcPr>
          <w:p w14:paraId="45D38850"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5F2135AF" w14:textId="77777777" w:rsidR="000055A7" w:rsidRPr="00291F81" w:rsidRDefault="000055A7" w:rsidP="00291F81">
            <w:pPr>
              <w:spacing w:line="280" w:lineRule="atLeast"/>
            </w:pPr>
          </w:p>
        </w:tc>
      </w:tr>
      <w:tr w:rsidR="000055A7" w:rsidRPr="00291F81" w14:paraId="7834AF5D" w14:textId="77777777" w:rsidTr="006B40BE">
        <w:tc>
          <w:tcPr>
            <w:tcW w:w="3815" w:type="dxa"/>
            <w:tcBorders>
              <w:top w:val="single" w:sz="4" w:space="0" w:color="auto"/>
              <w:left w:val="single" w:sz="4" w:space="0" w:color="auto"/>
              <w:bottom w:val="single" w:sz="4" w:space="0" w:color="auto"/>
              <w:right w:val="single" w:sz="4" w:space="0" w:color="auto"/>
            </w:tcBorders>
          </w:tcPr>
          <w:p w14:paraId="07E39AB2"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1B2652C" w14:textId="77777777" w:rsidR="000055A7" w:rsidRPr="00291F81" w:rsidRDefault="000055A7" w:rsidP="00291F81">
            <w:pPr>
              <w:spacing w:line="280" w:lineRule="atLeast"/>
            </w:pPr>
          </w:p>
          <w:p w14:paraId="73E01FE6" w14:textId="77777777" w:rsidR="000055A7" w:rsidRPr="00291F81" w:rsidRDefault="000055A7" w:rsidP="00291F81">
            <w:pPr>
              <w:spacing w:line="280" w:lineRule="atLeast"/>
            </w:pPr>
          </w:p>
        </w:tc>
      </w:tr>
      <w:tr w:rsidR="000055A7" w:rsidRPr="00291F81" w14:paraId="5FFC1C54" w14:textId="77777777" w:rsidTr="006B40BE">
        <w:tc>
          <w:tcPr>
            <w:tcW w:w="3815" w:type="dxa"/>
            <w:tcBorders>
              <w:top w:val="single" w:sz="4" w:space="0" w:color="auto"/>
              <w:left w:val="single" w:sz="4" w:space="0" w:color="auto"/>
              <w:bottom w:val="single" w:sz="4" w:space="0" w:color="auto"/>
              <w:right w:val="single" w:sz="4" w:space="0" w:color="auto"/>
            </w:tcBorders>
          </w:tcPr>
          <w:p w14:paraId="183889E2"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C0E69C2" w14:textId="77777777" w:rsidR="000055A7" w:rsidRPr="00291F81" w:rsidRDefault="000055A7" w:rsidP="00291F81">
            <w:pPr>
              <w:spacing w:line="280" w:lineRule="atLeast"/>
            </w:pPr>
          </w:p>
        </w:tc>
      </w:tr>
      <w:tr w:rsidR="000055A7" w:rsidRPr="00291F81" w14:paraId="1A35E7FE" w14:textId="77777777" w:rsidTr="006B40BE">
        <w:tc>
          <w:tcPr>
            <w:tcW w:w="3815" w:type="dxa"/>
            <w:tcBorders>
              <w:top w:val="single" w:sz="4" w:space="0" w:color="auto"/>
              <w:left w:val="single" w:sz="4" w:space="0" w:color="auto"/>
              <w:bottom w:val="single" w:sz="4" w:space="0" w:color="auto"/>
              <w:right w:val="single" w:sz="4" w:space="0" w:color="auto"/>
            </w:tcBorders>
          </w:tcPr>
          <w:p w14:paraId="65D7AF16"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1E64C067" w14:textId="77777777" w:rsidR="000055A7" w:rsidRPr="00291F81" w:rsidRDefault="000055A7" w:rsidP="00291F81">
            <w:pPr>
              <w:spacing w:line="280" w:lineRule="atLeast"/>
            </w:pPr>
          </w:p>
        </w:tc>
      </w:tr>
      <w:tr w:rsidR="000055A7" w:rsidRPr="00291F81" w14:paraId="1181DFDD" w14:textId="77777777" w:rsidTr="006B40BE">
        <w:tc>
          <w:tcPr>
            <w:tcW w:w="3815" w:type="dxa"/>
            <w:tcBorders>
              <w:top w:val="single" w:sz="4" w:space="0" w:color="auto"/>
              <w:left w:val="single" w:sz="4" w:space="0" w:color="auto"/>
              <w:bottom w:val="single" w:sz="4" w:space="0" w:color="auto"/>
              <w:right w:val="single" w:sz="4" w:space="0" w:color="auto"/>
            </w:tcBorders>
          </w:tcPr>
          <w:p w14:paraId="2111B412"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3F35E43D" w14:textId="77777777" w:rsidR="000055A7" w:rsidRPr="00291F81" w:rsidRDefault="000055A7" w:rsidP="00291F81">
            <w:pPr>
              <w:spacing w:line="280" w:lineRule="atLeast"/>
            </w:pPr>
          </w:p>
        </w:tc>
      </w:tr>
      <w:tr w:rsidR="000055A7" w:rsidRPr="00291F81" w14:paraId="11EC4B1D" w14:textId="77777777" w:rsidTr="006B40BE">
        <w:tc>
          <w:tcPr>
            <w:tcW w:w="3815" w:type="dxa"/>
            <w:tcBorders>
              <w:top w:val="single" w:sz="4" w:space="0" w:color="auto"/>
              <w:left w:val="single" w:sz="4" w:space="0" w:color="auto"/>
              <w:bottom w:val="single" w:sz="4" w:space="0" w:color="auto"/>
              <w:right w:val="single" w:sz="4" w:space="0" w:color="auto"/>
            </w:tcBorders>
          </w:tcPr>
          <w:p w14:paraId="3E75E3BF"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4BAEF4A5" w14:textId="77777777" w:rsidR="000055A7" w:rsidRPr="00291F81" w:rsidRDefault="000055A7" w:rsidP="00291F81">
            <w:pPr>
              <w:spacing w:line="280" w:lineRule="atLeast"/>
            </w:pPr>
          </w:p>
        </w:tc>
      </w:tr>
    </w:tbl>
    <w:p w14:paraId="76A9B8B1" w14:textId="77777777" w:rsidR="000055A7" w:rsidRPr="00291F81" w:rsidRDefault="000055A7" w:rsidP="00E56747">
      <w:pPr>
        <w:pStyle w:val="1-Kop1MemoCorversenBS"/>
        <w:numPr>
          <w:ilvl w:val="0"/>
          <w:numId w:val="0"/>
        </w:numPr>
        <w:ind w:left="425" w:hanging="425"/>
        <w:rPr>
          <w:color w:val="00B0F0"/>
        </w:rPr>
      </w:pPr>
      <w:bookmarkStart w:id="5" w:name="_Toc106012197"/>
      <w:bookmarkEnd w:id="2"/>
      <w:r w:rsidRPr="00291F81">
        <w:lastRenderedPageBreak/>
        <w:t xml:space="preserve">Bijlage </w:t>
      </w:r>
      <w:r w:rsidR="004F09E4">
        <w:t>II</w:t>
      </w:r>
      <w:r w:rsidRPr="00291F81">
        <w:t xml:space="preserve"> Uniform Europees Aanbestedingsdocument</w:t>
      </w:r>
      <w:bookmarkEnd w:id="5"/>
    </w:p>
    <w:p w14:paraId="681F66D1" w14:textId="77777777" w:rsidR="000055A7" w:rsidRPr="00291F81" w:rsidRDefault="000055A7" w:rsidP="00291F81">
      <w:pPr>
        <w:spacing w:line="280" w:lineRule="atLeast"/>
        <w:rPr>
          <w:rFonts w:cs="Arial"/>
          <w:bCs/>
          <w:i/>
          <w:kern w:val="32"/>
        </w:rPr>
      </w:pPr>
    </w:p>
    <w:p w14:paraId="17B85E55" w14:textId="77777777" w:rsidR="000055A7" w:rsidRPr="00291F81" w:rsidRDefault="000055A7" w:rsidP="00291F81">
      <w:pPr>
        <w:spacing w:line="280" w:lineRule="atLeast"/>
        <w:rPr>
          <w:color w:val="00B0F0"/>
        </w:rPr>
      </w:pPr>
    </w:p>
    <w:p w14:paraId="1707A6C4" w14:textId="77777777" w:rsidR="000055A7" w:rsidRPr="00291F81" w:rsidRDefault="000055A7" w:rsidP="00291F81">
      <w:pPr>
        <w:spacing w:line="280" w:lineRule="atLeast"/>
        <w:rPr>
          <w:rFonts w:cs="Arial"/>
          <w:bCs/>
          <w:i/>
          <w:color w:val="00B0F0"/>
          <w:kern w:val="32"/>
        </w:rPr>
      </w:pPr>
    </w:p>
    <w:p w14:paraId="1B957669" w14:textId="774049BE" w:rsidR="000055A7" w:rsidRPr="00291F81" w:rsidRDefault="000055A7" w:rsidP="00291F81">
      <w:pPr>
        <w:spacing w:line="280" w:lineRule="atLeast"/>
        <w:rPr>
          <w:rFonts w:cs="Arial"/>
          <w:bCs/>
          <w:i/>
          <w:color w:val="00B0F0"/>
          <w:kern w:val="32"/>
        </w:rPr>
      </w:pPr>
      <w:r w:rsidRPr="00291F81">
        <w:rPr>
          <w:color w:val="00B0F0"/>
        </w:rPr>
        <w:br w:type="page"/>
      </w:r>
    </w:p>
    <w:p w14:paraId="7E2237C2" w14:textId="2BA5DC9F" w:rsidR="007D39AB" w:rsidRPr="007D39AB" w:rsidRDefault="00DA6FBF" w:rsidP="007D39AB">
      <w:pPr>
        <w:pStyle w:val="1-Kop1MemoCorversenBS"/>
        <w:numPr>
          <w:ilvl w:val="0"/>
          <w:numId w:val="0"/>
        </w:numPr>
        <w:ind w:left="425" w:hanging="425"/>
      </w:pPr>
      <w:bookmarkStart w:id="6" w:name="_Toc106012198"/>
      <w:bookmarkStart w:id="7" w:name="_Toc1050335"/>
      <w:r>
        <w:lastRenderedPageBreak/>
        <w:t>Bijlage III</w:t>
      </w:r>
      <w:r w:rsidR="007D39AB" w:rsidRPr="007D39AB">
        <w:t xml:space="preserve"> Algemene Inkoopvoorwaarden Leveringen en Diensten Lansingerland 2019</w:t>
      </w:r>
      <w:bookmarkEnd w:id="6"/>
    </w:p>
    <w:p w14:paraId="01C208F6" w14:textId="77777777" w:rsidR="007D39AB" w:rsidRDefault="007D39AB" w:rsidP="00E56747">
      <w:pPr>
        <w:pStyle w:val="1-Kop1MemoCorversenBS"/>
        <w:numPr>
          <w:ilvl w:val="0"/>
          <w:numId w:val="0"/>
        </w:numPr>
        <w:ind w:left="425" w:hanging="425"/>
      </w:pPr>
    </w:p>
    <w:p w14:paraId="0BDE8609" w14:textId="77777777" w:rsidR="007D39AB" w:rsidRDefault="007D39AB">
      <w:pPr>
        <w:spacing w:line="240" w:lineRule="auto"/>
        <w:rPr>
          <w:rFonts w:eastAsia="Calibri"/>
          <w:b/>
          <w:bCs/>
          <w:sz w:val="28"/>
          <w:szCs w:val="22"/>
          <w:lang w:eastAsia="en-US"/>
        </w:rPr>
      </w:pPr>
      <w:r>
        <w:br w:type="page"/>
      </w:r>
    </w:p>
    <w:p w14:paraId="72C8B161" w14:textId="59A60CDD" w:rsidR="004F1DE7" w:rsidRPr="001703B9" w:rsidRDefault="001703B9" w:rsidP="004F1DE7">
      <w:pPr>
        <w:pStyle w:val="1-Kop1MemoCorversenBS"/>
        <w:numPr>
          <w:ilvl w:val="0"/>
          <w:numId w:val="0"/>
        </w:numPr>
        <w:ind w:left="425" w:hanging="425"/>
        <w:rPr>
          <w:lang w:val="en-GB"/>
        </w:rPr>
      </w:pPr>
      <w:bookmarkStart w:id="8" w:name="_Toc51168872"/>
      <w:bookmarkStart w:id="9" w:name="_Toc75678771"/>
      <w:bookmarkStart w:id="10" w:name="_Toc106012199"/>
      <w:bookmarkEnd w:id="3"/>
      <w:bookmarkEnd w:id="7"/>
      <w:r w:rsidRPr="001703B9">
        <w:rPr>
          <w:lang w:val="en-GB"/>
        </w:rPr>
        <w:lastRenderedPageBreak/>
        <w:t xml:space="preserve">Bijlage </w:t>
      </w:r>
      <w:r w:rsidR="00DA6FBF">
        <w:rPr>
          <w:lang w:val="en-GB"/>
        </w:rPr>
        <w:t>I</w:t>
      </w:r>
      <w:r w:rsidRPr="001703B9">
        <w:rPr>
          <w:lang w:val="en-GB"/>
        </w:rPr>
        <w:t>V</w:t>
      </w:r>
      <w:r w:rsidR="004F1DE7" w:rsidRPr="001703B9">
        <w:rPr>
          <w:lang w:val="en-GB"/>
        </w:rPr>
        <w:t xml:space="preserve"> Bouwblokken Social Return</w:t>
      </w:r>
      <w:bookmarkEnd w:id="8"/>
      <w:bookmarkEnd w:id="9"/>
      <w:bookmarkEnd w:id="10"/>
    </w:p>
    <w:p w14:paraId="1849CA38" w14:textId="77777777" w:rsidR="004F1DE7" w:rsidRPr="004F1DE7" w:rsidRDefault="004F1DE7" w:rsidP="004F1DE7">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14:paraId="61DF97F0"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14:paraId="59D4CAF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537B84CD" w14:textId="77777777" w:rsidR="004F1DE7" w:rsidRPr="004F1DE7" w:rsidRDefault="004F1DE7" w:rsidP="00BF4265">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44A29E37" w14:textId="77777777" w:rsidR="004F1DE7" w:rsidRPr="004F1DE7" w:rsidRDefault="004F1DE7" w:rsidP="00BF4265">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2D9C737B"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14:paraId="660704CE" w14:textId="77777777" w:rsidR="004F1DE7" w:rsidRPr="004F1DE7" w:rsidRDefault="004F1DE7" w:rsidP="004F1DE7">
      <w:pPr>
        <w:spacing w:line="280" w:lineRule="atLeast"/>
        <w:jc w:val="both"/>
        <w:rPr>
          <w:rFonts w:ascii="Trebuchet MS" w:hAnsi="Trebuchet MS" w:cs="Arial"/>
        </w:rPr>
      </w:pPr>
    </w:p>
    <w:p w14:paraId="36504BD9"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Bouwblokkenschema regio’s Haaglanden en Zuid-Holland Centraal</w:t>
      </w:r>
    </w:p>
    <w:p w14:paraId="417A84B8" w14:textId="77777777" w:rsidR="004F1DE7" w:rsidRPr="004F1DE7" w:rsidRDefault="004F1DE7" w:rsidP="004F1DE7">
      <w:pPr>
        <w:spacing w:line="280" w:lineRule="atLeast"/>
        <w:jc w:val="both"/>
        <w:rPr>
          <w:rFonts w:ascii="Trebuchet MS" w:hAnsi="Trebuchet MS" w:cs="Arial"/>
          <w:b/>
          <w:bCs/>
        </w:rPr>
      </w:pPr>
    </w:p>
    <w:p w14:paraId="14426C3A" w14:textId="77777777" w:rsidR="004F1DE7" w:rsidRPr="004F1DE7" w:rsidRDefault="004F1DE7" w:rsidP="00BF4265">
      <w:pPr>
        <w:numPr>
          <w:ilvl w:val="0"/>
          <w:numId w:val="32"/>
        </w:numPr>
        <w:spacing w:line="280" w:lineRule="atLeast"/>
        <w:jc w:val="both"/>
        <w:rPr>
          <w:rFonts w:ascii="Trebuchet MS" w:hAnsi="Trebuchet MS" w:cs="Arial"/>
          <w:b/>
          <w:bCs/>
        </w:rPr>
      </w:pPr>
      <w:r w:rsidRPr="004F1DE7">
        <w:rPr>
          <w:rFonts w:ascii="Trebuchet MS" w:hAnsi="Trebuchet MS" w:cs="Arial"/>
          <w:b/>
          <w:bCs/>
        </w:rPr>
        <w:t>Creëren van banen*</w:t>
      </w:r>
    </w:p>
    <w:tbl>
      <w:tblPr>
        <w:tblStyle w:val="TabelLansingerlandstandaard11"/>
        <w:tblW w:w="0" w:type="auto"/>
        <w:tblLook w:val="04A0" w:firstRow="1" w:lastRow="0" w:firstColumn="1" w:lastColumn="0" w:noHBand="0" w:noVBand="1"/>
      </w:tblPr>
      <w:tblGrid>
        <w:gridCol w:w="2547"/>
        <w:gridCol w:w="3827"/>
        <w:gridCol w:w="3402"/>
      </w:tblGrid>
      <w:tr w:rsidR="004F1DE7" w:rsidRPr="004F1DE7" w14:paraId="318D3565" w14:textId="77777777" w:rsidTr="005953DB">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3E9754"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Bouwblok</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05C71"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Invulling</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7163E"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Waarde per jaar op basis van 36 uur</w:t>
            </w:r>
          </w:p>
        </w:tc>
      </w:tr>
      <w:tr w:rsidR="004F1DE7" w:rsidRPr="004F1DE7" w14:paraId="2662C78E"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11463AB0" w14:textId="77777777" w:rsidR="004F1DE7" w:rsidRPr="004F1DE7" w:rsidRDefault="004F1DE7" w:rsidP="004F1DE7">
            <w:pPr>
              <w:spacing w:line="280" w:lineRule="atLeast"/>
              <w:jc w:val="both"/>
              <w:rPr>
                <w:rFonts w:eastAsia="Calibri"/>
                <w:lang w:eastAsia="en-US"/>
              </w:rPr>
            </w:pPr>
            <w:r w:rsidRPr="004F1DE7">
              <w:rPr>
                <w:rFonts w:eastAsia="Calibri"/>
                <w:lang w:eastAsia="en-US"/>
              </w:rPr>
              <w:t>Zonder uitkering</w:t>
            </w:r>
          </w:p>
        </w:tc>
        <w:tc>
          <w:tcPr>
            <w:tcW w:w="3827" w:type="dxa"/>
            <w:tcBorders>
              <w:top w:val="single" w:sz="4" w:space="0" w:color="auto"/>
              <w:left w:val="single" w:sz="4" w:space="0" w:color="auto"/>
              <w:bottom w:val="single" w:sz="4" w:space="0" w:color="auto"/>
              <w:right w:val="single" w:sz="4" w:space="0" w:color="auto"/>
            </w:tcBorders>
            <w:hideMark/>
          </w:tcPr>
          <w:p w14:paraId="4E4620FE" w14:textId="77777777" w:rsidR="004F1DE7" w:rsidRPr="004F1DE7" w:rsidRDefault="004F1DE7" w:rsidP="004F1DE7">
            <w:pPr>
              <w:spacing w:line="280" w:lineRule="atLeast"/>
              <w:jc w:val="both"/>
              <w:rPr>
                <w:rFonts w:eastAsia="Calibri"/>
                <w:lang w:eastAsia="en-US"/>
              </w:rPr>
            </w:pPr>
            <w:r w:rsidRPr="004F1DE7">
              <w:rPr>
                <w:rFonts w:eastAsia="Calibri"/>
                <w:lang w:eastAsia="en-US"/>
              </w:rPr>
              <w:t>Werkzoekend zonder uitkering**</w:t>
            </w:r>
          </w:p>
        </w:tc>
        <w:tc>
          <w:tcPr>
            <w:tcW w:w="3402" w:type="dxa"/>
            <w:tcBorders>
              <w:top w:val="single" w:sz="4" w:space="0" w:color="auto"/>
              <w:left w:val="single" w:sz="4" w:space="0" w:color="auto"/>
              <w:bottom w:val="single" w:sz="4" w:space="0" w:color="auto"/>
              <w:right w:val="single" w:sz="4" w:space="0" w:color="auto"/>
            </w:tcBorders>
            <w:hideMark/>
          </w:tcPr>
          <w:p w14:paraId="736C8CCF" w14:textId="77777777" w:rsidR="004F1DE7" w:rsidRPr="004F1DE7" w:rsidRDefault="004F1DE7" w:rsidP="004F1DE7">
            <w:pPr>
              <w:spacing w:line="280" w:lineRule="atLeast"/>
              <w:jc w:val="both"/>
              <w:rPr>
                <w:rFonts w:eastAsia="Calibri"/>
                <w:lang w:eastAsia="en-US"/>
              </w:rPr>
            </w:pPr>
            <w:r w:rsidRPr="004F1DE7">
              <w:rPr>
                <w:rFonts w:eastAsia="Calibri"/>
                <w:lang w:eastAsia="en-US"/>
              </w:rPr>
              <w:t>€ 5.000</w:t>
            </w:r>
          </w:p>
        </w:tc>
      </w:tr>
      <w:tr w:rsidR="004F1DE7" w:rsidRPr="004F1DE7" w14:paraId="5FF526E3"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368E4ADC" w14:textId="77777777" w:rsidR="004F1DE7" w:rsidRPr="004F1DE7" w:rsidRDefault="004F1DE7" w:rsidP="004F1DE7">
            <w:pPr>
              <w:spacing w:line="280" w:lineRule="atLeast"/>
              <w:jc w:val="both"/>
              <w:rPr>
                <w:rFonts w:eastAsia="Calibri"/>
                <w:lang w:eastAsia="en-US"/>
              </w:rPr>
            </w:pPr>
            <w:r w:rsidRPr="004F1DE7">
              <w:rPr>
                <w:rFonts w:eastAsia="Calibri"/>
                <w:lang w:eastAsia="en-US"/>
              </w:rPr>
              <w:t>Zonder uitkering</w:t>
            </w:r>
          </w:p>
        </w:tc>
        <w:tc>
          <w:tcPr>
            <w:tcW w:w="3827" w:type="dxa"/>
            <w:tcBorders>
              <w:top w:val="single" w:sz="4" w:space="0" w:color="auto"/>
              <w:left w:val="single" w:sz="4" w:space="0" w:color="auto"/>
              <w:bottom w:val="single" w:sz="4" w:space="0" w:color="auto"/>
              <w:right w:val="single" w:sz="4" w:space="0" w:color="auto"/>
            </w:tcBorders>
            <w:hideMark/>
          </w:tcPr>
          <w:p w14:paraId="0BDA9D36" w14:textId="77777777" w:rsidR="004F1DE7" w:rsidRPr="004F1DE7" w:rsidRDefault="004F1DE7" w:rsidP="004F1DE7">
            <w:pPr>
              <w:spacing w:line="280" w:lineRule="atLeast"/>
              <w:jc w:val="both"/>
              <w:rPr>
                <w:rFonts w:eastAsia="Calibri"/>
                <w:lang w:eastAsia="en-US"/>
              </w:rPr>
            </w:pPr>
            <w:r w:rsidRPr="004F1DE7">
              <w:rPr>
                <w:rFonts w:eastAsia="Calibri"/>
                <w:lang w:eastAsia="en-US"/>
              </w:rPr>
              <w:t>Jongeren zonder startkwalificatie</w:t>
            </w:r>
          </w:p>
        </w:tc>
        <w:tc>
          <w:tcPr>
            <w:tcW w:w="3402" w:type="dxa"/>
            <w:tcBorders>
              <w:top w:val="single" w:sz="4" w:space="0" w:color="auto"/>
              <w:left w:val="single" w:sz="4" w:space="0" w:color="auto"/>
              <w:bottom w:val="single" w:sz="4" w:space="0" w:color="auto"/>
              <w:right w:val="single" w:sz="4" w:space="0" w:color="auto"/>
            </w:tcBorders>
            <w:hideMark/>
          </w:tcPr>
          <w:p w14:paraId="5CCDD870"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€ 10.000</w:t>
            </w:r>
          </w:p>
        </w:tc>
      </w:tr>
      <w:tr w:rsidR="004F1DE7" w:rsidRPr="004F1DE7" w14:paraId="172617CD"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5AE1C960"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Leerling / student stage</w:t>
            </w:r>
          </w:p>
        </w:tc>
        <w:tc>
          <w:tcPr>
            <w:tcW w:w="3827" w:type="dxa"/>
            <w:tcBorders>
              <w:top w:val="single" w:sz="4" w:space="0" w:color="auto"/>
              <w:left w:val="single" w:sz="4" w:space="0" w:color="auto"/>
              <w:bottom w:val="single" w:sz="4" w:space="0" w:color="auto"/>
              <w:right w:val="single" w:sz="4" w:space="0" w:color="auto"/>
            </w:tcBorders>
            <w:hideMark/>
          </w:tcPr>
          <w:p w14:paraId="22F74BD5" w14:textId="77777777" w:rsidR="004F1DE7" w:rsidRPr="004F1DE7" w:rsidRDefault="004F1DE7" w:rsidP="004F1DE7">
            <w:pPr>
              <w:spacing w:line="280" w:lineRule="atLeast"/>
              <w:jc w:val="both"/>
              <w:rPr>
                <w:rFonts w:eastAsia="Calibri"/>
                <w:lang w:eastAsia="en-US"/>
              </w:rPr>
            </w:pPr>
            <w:r w:rsidRPr="004F1DE7">
              <w:rPr>
                <w:rFonts w:eastAsia="Calibri"/>
                <w:lang w:eastAsia="en-US"/>
              </w:rPr>
              <w:t>Stagiair mbo, hbo</w:t>
            </w:r>
          </w:p>
        </w:tc>
        <w:tc>
          <w:tcPr>
            <w:tcW w:w="3402" w:type="dxa"/>
            <w:tcBorders>
              <w:top w:val="single" w:sz="4" w:space="0" w:color="auto"/>
              <w:left w:val="single" w:sz="4" w:space="0" w:color="auto"/>
              <w:bottom w:val="single" w:sz="4" w:space="0" w:color="auto"/>
              <w:right w:val="single" w:sz="4" w:space="0" w:color="auto"/>
            </w:tcBorders>
            <w:hideMark/>
          </w:tcPr>
          <w:p w14:paraId="0424E9B3" w14:textId="77777777" w:rsidR="004F1DE7" w:rsidRPr="004F1DE7" w:rsidRDefault="004F1DE7" w:rsidP="004F1DE7">
            <w:pPr>
              <w:spacing w:line="280" w:lineRule="atLeast"/>
              <w:jc w:val="both"/>
              <w:rPr>
                <w:rFonts w:eastAsia="Calibri"/>
                <w:lang w:eastAsia="en-US"/>
              </w:rPr>
            </w:pPr>
            <w:r w:rsidRPr="004F1DE7">
              <w:rPr>
                <w:rFonts w:eastAsia="Calibri"/>
                <w:lang w:eastAsia="en-US"/>
              </w:rPr>
              <w:t>€ 5.000</w:t>
            </w:r>
          </w:p>
        </w:tc>
      </w:tr>
      <w:tr w:rsidR="004F1DE7" w:rsidRPr="004F1DE7" w14:paraId="5B6177F8"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2B6BC78D"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Leerling / student stage</w:t>
            </w:r>
          </w:p>
        </w:tc>
        <w:tc>
          <w:tcPr>
            <w:tcW w:w="3827" w:type="dxa"/>
            <w:tcBorders>
              <w:top w:val="single" w:sz="4" w:space="0" w:color="auto"/>
              <w:left w:val="single" w:sz="4" w:space="0" w:color="auto"/>
              <w:bottom w:val="single" w:sz="4" w:space="0" w:color="auto"/>
              <w:right w:val="single" w:sz="4" w:space="0" w:color="auto"/>
            </w:tcBorders>
            <w:hideMark/>
          </w:tcPr>
          <w:p w14:paraId="60D328EA" w14:textId="77777777" w:rsidR="004F1DE7" w:rsidRPr="004F1DE7" w:rsidRDefault="004F1DE7" w:rsidP="004F1DE7">
            <w:pPr>
              <w:spacing w:line="280" w:lineRule="atLeast"/>
              <w:jc w:val="both"/>
              <w:rPr>
                <w:rFonts w:eastAsia="Calibri"/>
                <w:lang w:eastAsia="en-US"/>
              </w:rPr>
            </w:pPr>
            <w:r w:rsidRPr="004F1DE7">
              <w:rPr>
                <w:rFonts w:eastAsia="Calibri"/>
                <w:lang w:eastAsia="en-US"/>
              </w:rPr>
              <w:t>Stagiair VSO / PrO</w:t>
            </w:r>
          </w:p>
        </w:tc>
        <w:tc>
          <w:tcPr>
            <w:tcW w:w="3402" w:type="dxa"/>
            <w:tcBorders>
              <w:top w:val="single" w:sz="4" w:space="0" w:color="auto"/>
              <w:left w:val="single" w:sz="4" w:space="0" w:color="auto"/>
              <w:bottom w:val="single" w:sz="4" w:space="0" w:color="auto"/>
              <w:right w:val="single" w:sz="4" w:space="0" w:color="auto"/>
            </w:tcBorders>
            <w:hideMark/>
          </w:tcPr>
          <w:p w14:paraId="1FD577CB" w14:textId="77777777" w:rsidR="004F1DE7" w:rsidRPr="004F1DE7" w:rsidRDefault="004F1DE7" w:rsidP="004F1DE7">
            <w:pPr>
              <w:spacing w:line="280" w:lineRule="atLeast"/>
              <w:jc w:val="both"/>
              <w:rPr>
                <w:rFonts w:eastAsia="Calibri"/>
                <w:lang w:eastAsia="en-US"/>
              </w:rPr>
            </w:pPr>
            <w:r w:rsidRPr="004F1DE7">
              <w:rPr>
                <w:rFonts w:eastAsia="Calibri"/>
                <w:lang w:eastAsia="en-US"/>
              </w:rPr>
              <w:t>€ 7.500</w:t>
            </w:r>
          </w:p>
        </w:tc>
      </w:tr>
      <w:tr w:rsidR="004F1DE7" w:rsidRPr="004F1DE7" w14:paraId="6929E3B9" w14:textId="77777777" w:rsidTr="005953DB">
        <w:tc>
          <w:tcPr>
            <w:tcW w:w="2547" w:type="dxa"/>
            <w:tcBorders>
              <w:top w:val="single" w:sz="4" w:space="0" w:color="auto"/>
              <w:left w:val="single" w:sz="4" w:space="0" w:color="auto"/>
              <w:bottom w:val="single" w:sz="4" w:space="0" w:color="auto"/>
              <w:right w:val="single" w:sz="4" w:space="0" w:color="auto"/>
            </w:tcBorders>
          </w:tcPr>
          <w:p w14:paraId="45443B09"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Leerling / student stage</w:t>
            </w:r>
          </w:p>
        </w:tc>
        <w:tc>
          <w:tcPr>
            <w:tcW w:w="3827" w:type="dxa"/>
            <w:tcBorders>
              <w:top w:val="single" w:sz="4" w:space="0" w:color="auto"/>
              <w:left w:val="single" w:sz="4" w:space="0" w:color="auto"/>
              <w:bottom w:val="single" w:sz="4" w:space="0" w:color="auto"/>
              <w:right w:val="single" w:sz="4" w:space="0" w:color="auto"/>
            </w:tcBorders>
          </w:tcPr>
          <w:p w14:paraId="6599AF38"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Leerwerkbaan mbo BBL maximaal niveau 2 (dienstverband- maximaal 24 maanden)</w:t>
            </w:r>
          </w:p>
        </w:tc>
        <w:tc>
          <w:tcPr>
            <w:tcW w:w="3402" w:type="dxa"/>
            <w:tcBorders>
              <w:top w:val="single" w:sz="4" w:space="0" w:color="auto"/>
              <w:left w:val="single" w:sz="4" w:space="0" w:color="auto"/>
              <w:bottom w:val="single" w:sz="4" w:space="0" w:color="auto"/>
              <w:right w:val="single" w:sz="4" w:space="0" w:color="auto"/>
            </w:tcBorders>
          </w:tcPr>
          <w:p w14:paraId="53E3E736" w14:textId="77777777" w:rsidR="004F1DE7" w:rsidRPr="004F1DE7" w:rsidRDefault="004F1DE7" w:rsidP="004F1DE7">
            <w:pPr>
              <w:spacing w:line="280" w:lineRule="atLeast"/>
              <w:jc w:val="both"/>
              <w:rPr>
                <w:rFonts w:eastAsia="Calibri"/>
                <w:lang w:eastAsia="en-US"/>
              </w:rPr>
            </w:pPr>
            <w:r w:rsidRPr="004F1DE7">
              <w:rPr>
                <w:rFonts w:eastAsia="Calibri"/>
                <w:lang w:eastAsia="en-US"/>
              </w:rPr>
              <w:t>€ 25.000</w:t>
            </w:r>
          </w:p>
        </w:tc>
      </w:tr>
      <w:tr w:rsidR="004F1DE7" w:rsidRPr="004F1DE7" w14:paraId="1745F803"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071219A3"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Leerling / student stage</w:t>
            </w:r>
          </w:p>
        </w:tc>
        <w:tc>
          <w:tcPr>
            <w:tcW w:w="3827" w:type="dxa"/>
            <w:tcBorders>
              <w:top w:val="single" w:sz="4" w:space="0" w:color="auto"/>
              <w:left w:val="single" w:sz="4" w:space="0" w:color="auto"/>
              <w:bottom w:val="single" w:sz="4" w:space="0" w:color="auto"/>
              <w:right w:val="single" w:sz="4" w:space="0" w:color="auto"/>
            </w:tcBorders>
            <w:hideMark/>
          </w:tcPr>
          <w:p w14:paraId="5C6E2521" w14:textId="77777777" w:rsidR="004F1DE7" w:rsidRPr="004F1DE7" w:rsidRDefault="004F1DE7" w:rsidP="004F1DE7">
            <w:pPr>
              <w:spacing w:line="280" w:lineRule="atLeast"/>
              <w:jc w:val="both"/>
              <w:rPr>
                <w:rFonts w:eastAsia="Calibri"/>
                <w:lang w:eastAsia="en-US"/>
              </w:rPr>
            </w:pPr>
            <w:r w:rsidRPr="004F1DE7">
              <w:rPr>
                <w:rFonts w:eastAsia="Calibri"/>
                <w:lang w:eastAsia="en-US"/>
              </w:rPr>
              <w:t>Leerwerkbaan mbo BBL  niveau 3 (dienstverband- maximaal 36 maanden)</w:t>
            </w:r>
          </w:p>
        </w:tc>
        <w:tc>
          <w:tcPr>
            <w:tcW w:w="3402" w:type="dxa"/>
            <w:tcBorders>
              <w:top w:val="single" w:sz="4" w:space="0" w:color="auto"/>
              <w:left w:val="single" w:sz="4" w:space="0" w:color="auto"/>
              <w:bottom w:val="single" w:sz="4" w:space="0" w:color="auto"/>
              <w:right w:val="single" w:sz="4" w:space="0" w:color="auto"/>
            </w:tcBorders>
            <w:hideMark/>
          </w:tcPr>
          <w:p w14:paraId="0893558F"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€ 15.000</w:t>
            </w:r>
          </w:p>
        </w:tc>
      </w:tr>
      <w:tr w:rsidR="004F1DE7" w:rsidRPr="004F1DE7" w14:paraId="6E46F422"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7248533E" w14:textId="77777777" w:rsidR="004F1DE7" w:rsidRPr="004F1DE7" w:rsidRDefault="004F1DE7" w:rsidP="004F1DE7">
            <w:pPr>
              <w:spacing w:line="280" w:lineRule="atLeast"/>
              <w:jc w:val="both"/>
              <w:rPr>
                <w:rFonts w:eastAsia="Calibri"/>
                <w:lang w:eastAsia="en-US"/>
              </w:rPr>
            </w:pPr>
            <w:r w:rsidRPr="004F1DE7">
              <w:rPr>
                <w:rFonts w:eastAsia="Calibri"/>
                <w:lang w:eastAsia="en-US"/>
              </w:rPr>
              <w:t>Met uitkering</w:t>
            </w:r>
          </w:p>
        </w:tc>
        <w:tc>
          <w:tcPr>
            <w:tcW w:w="3827" w:type="dxa"/>
            <w:tcBorders>
              <w:top w:val="single" w:sz="4" w:space="0" w:color="auto"/>
              <w:left w:val="single" w:sz="4" w:space="0" w:color="auto"/>
              <w:bottom w:val="single" w:sz="4" w:space="0" w:color="auto"/>
              <w:right w:val="single" w:sz="4" w:space="0" w:color="auto"/>
            </w:tcBorders>
            <w:hideMark/>
          </w:tcPr>
          <w:p w14:paraId="5BAE6EA7" w14:textId="77777777" w:rsidR="004F1DE7" w:rsidRPr="004F1DE7" w:rsidRDefault="004F1DE7" w:rsidP="004F1DE7">
            <w:pPr>
              <w:spacing w:line="280" w:lineRule="atLeast"/>
              <w:jc w:val="both"/>
              <w:rPr>
                <w:rFonts w:eastAsia="Calibri"/>
                <w:lang w:eastAsia="en-US"/>
              </w:rPr>
            </w:pPr>
            <w:r w:rsidRPr="004F1DE7">
              <w:rPr>
                <w:rFonts w:eastAsia="Calibri"/>
                <w:lang w:eastAsia="en-US"/>
              </w:rPr>
              <w:t>WW</w:t>
            </w:r>
          </w:p>
        </w:tc>
        <w:tc>
          <w:tcPr>
            <w:tcW w:w="3402" w:type="dxa"/>
            <w:tcBorders>
              <w:top w:val="single" w:sz="4" w:space="0" w:color="auto"/>
              <w:left w:val="single" w:sz="4" w:space="0" w:color="auto"/>
              <w:bottom w:val="single" w:sz="4" w:space="0" w:color="auto"/>
              <w:right w:val="single" w:sz="4" w:space="0" w:color="auto"/>
            </w:tcBorders>
            <w:hideMark/>
          </w:tcPr>
          <w:p w14:paraId="4DD7E3B2"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€ 10.000</w:t>
            </w:r>
          </w:p>
        </w:tc>
      </w:tr>
      <w:tr w:rsidR="004F1DE7" w:rsidRPr="004F1DE7" w14:paraId="72A56CC7"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3310BFB4" w14:textId="77777777" w:rsidR="004F1DE7" w:rsidRPr="004F1DE7" w:rsidRDefault="004F1DE7" w:rsidP="004F1DE7">
            <w:pPr>
              <w:spacing w:line="280" w:lineRule="atLeast"/>
              <w:jc w:val="both"/>
              <w:rPr>
                <w:rFonts w:eastAsia="Calibri"/>
                <w:lang w:eastAsia="en-US"/>
              </w:rPr>
            </w:pPr>
            <w:r w:rsidRPr="004F1DE7">
              <w:rPr>
                <w:rFonts w:eastAsia="Calibri"/>
                <w:lang w:eastAsia="en-US"/>
              </w:rPr>
              <w:t>Met uitkering</w:t>
            </w:r>
          </w:p>
        </w:tc>
        <w:tc>
          <w:tcPr>
            <w:tcW w:w="3827" w:type="dxa"/>
            <w:tcBorders>
              <w:top w:val="single" w:sz="4" w:space="0" w:color="auto"/>
              <w:left w:val="single" w:sz="4" w:space="0" w:color="auto"/>
              <w:bottom w:val="single" w:sz="4" w:space="0" w:color="auto"/>
              <w:right w:val="single" w:sz="4" w:space="0" w:color="auto"/>
            </w:tcBorders>
            <w:hideMark/>
          </w:tcPr>
          <w:p w14:paraId="24971FE7" w14:textId="77777777" w:rsidR="004F1DE7" w:rsidRPr="004F1DE7" w:rsidRDefault="004F1DE7" w:rsidP="004F1DE7">
            <w:pPr>
              <w:spacing w:line="280" w:lineRule="atLeast"/>
              <w:jc w:val="both"/>
              <w:rPr>
                <w:rFonts w:eastAsia="Calibri"/>
                <w:lang w:eastAsia="en-US"/>
              </w:rPr>
            </w:pPr>
            <w:r w:rsidRPr="004F1DE7">
              <w:rPr>
                <w:rFonts w:eastAsia="Calibri"/>
                <w:lang w:eastAsia="en-US"/>
              </w:rPr>
              <w:t>WIA</w:t>
            </w:r>
          </w:p>
        </w:tc>
        <w:tc>
          <w:tcPr>
            <w:tcW w:w="3402" w:type="dxa"/>
            <w:tcBorders>
              <w:top w:val="single" w:sz="4" w:space="0" w:color="auto"/>
              <w:left w:val="single" w:sz="4" w:space="0" w:color="auto"/>
              <w:bottom w:val="single" w:sz="4" w:space="0" w:color="auto"/>
              <w:right w:val="single" w:sz="4" w:space="0" w:color="auto"/>
            </w:tcBorders>
            <w:hideMark/>
          </w:tcPr>
          <w:p w14:paraId="54AFADA5" w14:textId="77777777" w:rsidR="004F1DE7" w:rsidRPr="004F1DE7" w:rsidRDefault="004F1DE7" w:rsidP="004F1DE7">
            <w:pPr>
              <w:spacing w:line="280" w:lineRule="atLeast"/>
              <w:jc w:val="both"/>
              <w:rPr>
                <w:rFonts w:eastAsia="Calibri"/>
                <w:lang w:eastAsia="en-US"/>
              </w:rPr>
            </w:pPr>
            <w:r w:rsidRPr="004F1DE7">
              <w:rPr>
                <w:rFonts w:eastAsia="Calibri"/>
                <w:lang w:eastAsia="en-US"/>
              </w:rPr>
              <w:t>€ 20.000</w:t>
            </w:r>
          </w:p>
        </w:tc>
      </w:tr>
      <w:tr w:rsidR="004F1DE7" w:rsidRPr="004F1DE7" w14:paraId="61B369C2"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4F4B0654" w14:textId="77777777" w:rsidR="004F1DE7" w:rsidRPr="004F1DE7" w:rsidRDefault="004F1DE7" w:rsidP="004F1DE7">
            <w:pPr>
              <w:spacing w:line="280" w:lineRule="atLeast"/>
              <w:jc w:val="both"/>
              <w:rPr>
                <w:rFonts w:eastAsia="Calibri"/>
                <w:lang w:eastAsia="en-US"/>
              </w:rPr>
            </w:pPr>
            <w:r w:rsidRPr="004F1DE7">
              <w:rPr>
                <w:rFonts w:eastAsia="Calibri"/>
                <w:lang w:eastAsia="en-US"/>
              </w:rPr>
              <w:t>Met uitkering</w:t>
            </w:r>
          </w:p>
        </w:tc>
        <w:tc>
          <w:tcPr>
            <w:tcW w:w="3827" w:type="dxa"/>
            <w:tcBorders>
              <w:top w:val="single" w:sz="4" w:space="0" w:color="auto"/>
              <w:left w:val="single" w:sz="4" w:space="0" w:color="auto"/>
              <w:bottom w:val="single" w:sz="4" w:space="0" w:color="auto"/>
              <w:right w:val="single" w:sz="4" w:space="0" w:color="auto"/>
            </w:tcBorders>
            <w:hideMark/>
          </w:tcPr>
          <w:p w14:paraId="0C3E9E0F" w14:textId="77777777" w:rsidR="004F1DE7" w:rsidRPr="004F1DE7" w:rsidRDefault="004F1DE7" w:rsidP="004F1DE7">
            <w:pPr>
              <w:spacing w:line="280" w:lineRule="atLeast"/>
              <w:jc w:val="both"/>
              <w:rPr>
                <w:rFonts w:eastAsia="Calibri"/>
                <w:lang w:eastAsia="en-US"/>
              </w:rPr>
            </w:pPr>
            <w:r w:rsidRPr="004F1DE7">
              <w:rPr>
                <w:rFonts w:eastAsia="Calibri"/>
                <w:lang w:eastAsia="en-US"/>
              </w:rPr>
              <w:t>Participatiewet</w:t>
            </w:r>
          </w:p>
        </w:tc>
        <w:tc>
          <w:tcPr>
            <w:tcW w:w="3402" w:type="dxa"/>
            <w:tcBorders>
              <w:top w:val="single" w:sz="4" w:space="0" w:color="auto"/>
              <w:left w:val="single" w:sz="4" w:space="0" w:color="auto"/>
              <w:bottom w:val="single" w:sz="4" w:space="0" w:color="auto"/>
              <w:right w:val="single" w:sz="4" w:space="0" w:color="auto"/>
            </w:tcBorders>
            <w:hideMark/>
          </w:tcPr>
          <w:p w14:paraId="59425B3F" w14:textId="77777777" w:rsidR="004F1DE7" w:rsidRPr="004F1DE7" w:rsidRDefault="004F1DE7" w:rsidP="004F1DE7">
            <w:pPr>
              <w:spacing w:line="280" w:lineRule="atLeast"/>
              <w:jc w:val="both"/>
              <w:rPr>
                <w:rFonts w:eastAsia="Calibri"/>
                <w:lang w:eastAsia="en-US"/>
              </w:rPr>
            </w:pPr>
            <w:r w:rsidRPr="004F1DE7">
              <w:rPr>
                <w:rFonts w:eastAsia="Calibri"/>
                <w:lang w:eastAsia="en-US"/>
              </w:rPr>
              <w:t>€ 30.000</w:t>
            </w:r>
          </w:p>
        </w:tc>
      </w:tr>
      <w:tr w:rsidR="004F1DE7" w:rsidRPr="004F1DE7" w14:paraId="1B8E6E84"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3AED2A91" w14:textId="77777777" w:rsidR="004F1DE7" w:rsidRPr="004F1DE7" w:rsidRDefault="004F1DE7" w:rsidP="004F1DE7">
            <w:pPr>
              <w:spacing w:line="280" w:lineRule="atLeast"/>
              <w:jc w:val="both"/>
              <w:rPr>
                <w:rFonts w:eastAsia="Calibri"/>
                <w:lang w:eastAsia="en-US"/>
              </w:rPr>
            </w:pPr>
            <w:r w:rsidRPr="004F1DE7">
              <w:rPr>
                <w:rFonts w:eastAsia="Calibri"/>
                <w:lang w:eastAsia="en-US"/>
              </w:rPr>
              <w:t>Met uitkering</w:t>
            </w:r>
          </w:p>
        </w:tc>
        <w:tc>
          <w:tcPr>
            <w:tcW w:w="3827" w:type="dxa"/>
            <w:tcBorders>
              <w:top w:val="single" w:sz="4" w:space="0" w:color="auto"/>
              <w:left w:val="single" w:sz="4" w:space="0" w:color="auto"/>
              <w:bottom w:val="single" w:sz="4" w:space="0" w:color="auto"/>
              <w:right w:val="single" w:sz="4" w:space="0" w:color="auto"/>
            </w:tcBorders>
            <w:hideMark/>
          </w:tcPr>
          <w:p w14:paraId="3786D684" w14:textId="77777777" w:rsidR="004F1DE7" w:rsidRPr="004F1DE7" w:rsidRDefault="004F1DE7" w:rsidP="004F1DE7">
            <w:pPr>
              <w:spacing w:line="280" w:lineRule="atLeast"/>
              <w:jc w:val="both"/>
              <w:rPr>
                <w:rFonts w:eastAsia="Calibri"/>
                <w:lang w:eastAsia="en-US"/>
              </w:rPr>
            </w:pPr>
            <w:r w:rsidRPr="004F1DE7">
              <w:rPr>
                <w:rFonts w:eastAsia="Calibri"/>
                <w:lang w:eastAsia="en-US"/>
              </w:rPr>
              <w:t>Banenafspraak (ook: Wajong, WsW, doelgroepregistratie)</w:t>
            </w:r>
          </w:p>
        </w:tc>
        <w:tc>
          <w:tcPr>
            <w:tcW w:w="3402" w:type="dxa"/>
            <w:tcBorders>
              <w:top w:val="single" w:sz="4" w:space="0" w:color="auto"/>
              <w:left w:val="single" w:sz="4" w:space="0" w:color="auto"/>
              <w:bottom w:val="single" w:sz="4" w:space="0" w:color="auto"/>
              <w:right w:val="single" w:sz="4" w:space="0" w:color="auto"/>
            </w:tcBorders>
            <w:hideMark/>
          </w:tcPr>
          <w:p w14:paraId="4AE057A0" w14:textId="77777777" w:rsidR="004F1DE7" w:rsidRPr="004F1DE7" w:rsidRDefault="004F1DE7" w:rsidP="004F1DE7">
            <w:pPr>
              <w:spacing w:line="280" w:lineRule="atLeast"/>
              <w:jc w:val="both"/>
              <w:rPr>
                <w:rFonts w:eastAsia="Calibri"/>
                <w:lang w:eastAsia="en-US"/>
              </w:rPr>
            </w:pPr>
            <w:r w:rsidRPr="004F1DE7">
              <w:rPr>
                <w:rFonts w:eastAsia="Calibri"/>
                <w:lang w:eastAsia="en-US"/>
              </w:rPr>
              <w:t>€ 50.000</w:t>
            </w:r>
          </w:p>
        </w:tc>
      </w:tr>
      <w:tr w:rsidR="004F1DE7" w:rsidRPr="004F1DE7" w14:paraId="48DD3B23"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42328C2E" w14:textId="77777777" w:rsidR="004F1DE7" w:rsidRPr="004F1DE7" w:rsidRDefault="004F1DE7" w:rsidP="004F1DE7">
            <w:pPr>
              <w:spacing w:line="280" w:lineRule="atLeast"/>
              <w:jc w:val="both"/>
              <w:rPr>
                <w:rFonts w:eastAsia="Calibri"/>
                <w:lang w:eastAsia="en-US"/>
              </w:rPr>
            </w:pPr>
            <w:r w:rsidRPr="004F1DE7">
              <w:rPr>
                <w:rFonts w:eastAsia="Calibri"/>
                <w:lang w:eastAsia="en-US"/>
              </w:rPr>
              <w:t>Bonus</w:t>
            </w:r>
          </w:p>
        </w:tc>
        <w:tc>
          <w:tcPr>
            <w:tcW w:w="3827" w:type="dxa"/>
            <w:tcBorders>
              <w:top w:val="single" w:sz="4" w:space="0" w:color="auto"/>
              <w:left w:val="single" w:sz="4" w:space="0" w:color="auto"/>
              <w:bottom w:val="single" w:sz="4" w:space="0" w:color="auto"/>
              <w:right w:val="single" w:sz="4" w:space="0" w:color="auto"/>
            </w:tcBorders>
            <w:hideMark/>
          </w:tcPr>
          <w:p w14:paraId="28388C77" w14:textId="77777777" w:rsidR="004F1DE7" w:rsidRPr="004F1DE7" w:rsidRDefault="004F1DE7" w:rsidP="004F1DE7">
            <w:pPr>
              <w:spacing w:line="280" w:lineRule="atLeast"/>
              <w:jc w:val="both"/>
              <w:rPr>
                <w:rFonts w:eastAsia="Calibri"/>
                <w:lang w:eastAsia="en-US"/>
              </w:rPr>
            </w:pPr>
            <w:r w:rsidRPr="004F1DE7">
              <w:rPr>
                <w:rFonts w:eastAsia="Calibri"/>
                <w:lang w:eastAsia="en-US"/>
              </w:rPr>
              <w:t>55+</w:t>
            </w:r>
          </w:p>
        </w:tc>
        <w:tc>
          <w:tcPr>
            <w:tcW w:w="3402" w:type="dxa"/>
            <w:tcBorders>
              <w:top w:val="single" w:sz="4" w:space="0" w:color="auto"/>
              <w:left w:val="single" w:sz="4" w:space="0" w:color="auto"/>
              <w:bottom w:val="single" w:sz="4" w:space="0" w:color="auto"/>
              <w:right w:val="single" w:sz="4" w:space="0" w:color="auto"/>
            </w:tcBorders>
            <w:hideMark/>
          </w:tcPr>
          <w:p w14:paraId="1C717D36"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€ 10.000</w:t>
            </w:r>
          </w:p>
        </w:tc>
      </w:tr>
      <w:tr w:rsidR="004F1DE7" w:rsidRPr="004F1DE7" w14:paraId="5AF092FA"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6A32823B" w14:textId="77777777" w:rsidR="004F1DE7" w:rsidRPr="004F1DE7" w:rsidRDefault="004F1DE7" w:rsidP="004F1DE7">
            <w:pPr>
              <w:spacing w:line="280" w:lineRule="atLeast"/>
              <w:jc w:val="both"/>
              <w:rPr>
                <w:rFonts w:eastAsia="Calibri"/>
                <w:lang w:eastAsia="en-US"/>
              </w:rPr>
            </w:pPr>
            <w:r w:rsidRPr="004F1DE7">
              <w:rPr>
                <w:rFonts w:eastAsia="Calibri"/>
                <w:lang w:eastAsia="en-US"/>
              </w:rPr>
              <w:t>Bonus</w:t>
            </w:r>
          </w:p>
        </w:tc>
        <w:tc>
          <w:tcPr>
            <w:tcW w:w="3827" w:type="dxa"/>
            <w:tcBorders>
              <w:top w:val="single" w:sz="4" w:space="0" w:color="auto"/>
              <w:left w:val="single" w:sz="4" w:space="0" w:color="auto"/>
              <w:bottom w:val="single" w:sz="4" w:space="0" w:color="auto"/>
              <w:right w:val="single" w:sz="4" w:space="0" w:color="auto"/>
            </w:tcBorders>
            <w:hideMark/>
          </w:tcPr>
          <w:p w14:paraId="2EBB0D71" w14:textId="77777777" w:rsidR="004F1DE7" w:rsidRPr="004F1DE7" w:rsidRDefault="004F1DE7" w:rsidP="004F1DE7">
            <w:pPr>
              <w:spacing w:line="280" w:lineRule="atLeast"/>
              <w:jc w:val="both"/>
              <w:rPr>
                <w:rFonts w:eastAsia="Calibri"/>
                <w:lang w:eastAsia="en-US"/>
              </w:rPr>
            </w:pPr>
            <w:r w:rsidRPr="004F1DE7">
              <w:rPr>
                <w:rFonts w:eastAsia="Calibri"/>
                <w:lang w:eastAsia="en-US"/>
              </w:rPr>
              <w:t>Opleidingskosten en bijzondere begeleidingskosten</w:t>
            </w:r>
          </w:p>
        </w:tc>
        <w:tc>
          <w:tcPr>
            <w:tcW w:w="3402" w:type="dxa"/>
            <w:tcBorders>
              <w:top w:val="single" w:sz="4" w:space="0" w:color="auto"/>
              <w:left w:val="single" w:sz="4" w:space="0" w:color="auto"/>
              <w:bottom w:val="single" w:sz="4" w:space="0" w:color="auto"/>
              <w:right w:val="single" w:sz="4" w:space="0" w:color="auto"/>
            </w:tcBorders>
            <w:hideMark/>
          </w:tcPr>
          <w:p w14:paraId="58FF7321" w14:textId="77777777" w:rsidR="004F1DE7" w:rsidRPr="004F1DE7" w:rsidRDefault="004F1DE7" w:rsidP="004F1DE7">
            <w:pPr>
              <w:spacing w:line="280" w:lineRule="atLeast"/>
              <w:jc w:val="both"/>
              <w:rPr>
                <w:rFonts w:eastAsia="Calibri"/>
                <w:lang w:eastAsia="en-US"/>
              </w:rPr>
            </w:pPr>
            <w:r w:rsidRPr="004F1DE7">
              <w:rPr>
                <w:rFonts w:eastAsia="Calibri"/>
                <w:lang w:eastAsia="en-US"/>
              </w:rPr>
              <w:t>Gemaakte kosten</w:t>
            </w:r>
          </w:p>
        </w:tc>
      </w:tr>
      <w:tr w:rsidR="004F1DE7" w:rsidRPr="004F1DE7" w14:paraId="5B912883"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5A43606D" w14:textId="77777777" w:rsidR="004F1DE7" w:rsidRPr="004F1DE7" w:rsidRDefault="004F1DE7" w:rsidP="004F1DE7">
            <w:pPr>
              <w:spacing w:line="280" w:lineRule="atLeast"/>
              <w:jc w:val="both"/>
              <w:rPr>
                <w:rFonts w:eastAsia="Calibri"/>
                <w:lang w:eastAsia="en-US"/>
              </w:rPr>
            </w:pPr>
            <w:r w:rsidRPr="004F1DE7">
              <w:rPr>
                <w:rFonts w:eastAsia="Calibri"/>
                <w:lang w:eastAsia="en-US"/>
              </w:rPr>
              <w:t>Bonus</w:t>
            </w:r>
          </w:p>
        </w:tc>
        <w:tc>
          <w:tcPr>
            <w:tcW w:w="3827" w:type="dxa"/>
            <w:tcBorders>
              <w:top w:val="single" w:sz="4" w:space="0" w:color="auto"/>
              <w:left w:val="single" w:sz="4" w:space="0" w:color="auto"/>
              <w:bottom w:val="single" w:sz="4" w:space="0" w:color="auto"/>
              <w:right w:val="single" w:sz="4" w:space="0" w:color="auto"/>
            </w:tcBorders>
            <w:hideMark/>
          </w:tcPr>
          <w:p w14:paraId="65D72D1B" w14:textId="77777777" w:rsidR="004F1DE7" w:rsidRPr="004F1DE7" w:rsidRDefault="004F1DE7" w:rsidP="004F1DE7">
            <w:pPr>
              <w:spacing w:line="280" w:lineRule="atLeast"/>
              <w:jc w:val="both"/>
              <w:rPr>
                <w:rFonts w:eastAsia="Calibri"/>
                <w:lang w:eastAsia="en-US"/>
              </w:rPr>
            </w:pPr>
            <w:r w:rsidRPr="004F1DE7">
              <w:rPr>
                <w:rFonts w:eastAsia="Calibri"/>
                <w:lang w:eastAsia="en-US"/>
              </w:rPr>
              <w:t>Dienstverband VSO / Praktijkonderwijs (na een stage van minimaal 6 maanden)</w:t>
            </w:r>
          </w:p>
        </w:tc>
        <w:tc>
          <w:tcPr>
            <w:tcW w:w="3402" w:type="dxa"/>
            <w:tcBorders>
              <w:top w:val="single" w:sz="4" w:space="0" w:color="auto"/>
              <w:left w:val="single" w:sz="4" w:space="0" w:color="auto"/>
              <w:bottom w:val="single" w:sz="4" w:space="0" w:color="auto"/>
              <w:right w:val="single" w:sz="4" w:space="0" w:color="auto"/>
            </w:tcBorders>
            <w:hideMark/>
          </w:tcPr>
          <w:p w14:paraId="0AEA5A26" w14:textId="77777777" w:rsidR="004F1DE7" w:rsidRPr="004F1DE7" w:rsidRDefault="004F1DE7" w:rsidP="004F1DE7">
            <w:pPr>
              <w:spacing w:line="280" w:lineRule="atLeast"/>
              <w:jc w:val="both"/>
              <w:rPr>
                <w:rFonts w:eastAsia="Calibri"/>
                <w:lang w:eastAsia="en-US"/>
              </w:rPr>
            </w:pPr>
            <w:r w:rsidRPr="004F1DE7">
              <w:rPr>
                <w:rFonts w:eastAsia="Calibri"/>
                <w:lang w:eastAsia="en-US"/>
              </w:rPr>
              <w:t>€ 25.000</w:t>
            </w:r>
          </w:p>
        </w:tc>
      </w:tr>
      <w:tr w:rsidR="004F1DE7" w:rsidRPr="004F1DE7" w14:paraId="03AAA739"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6ACC1915" w14:textId="77777777" w:rsidR="004F1DE7" w:rsidRPr="004F1DE7" w:rsidRDefault="004F1DE7" w:rsidP="004F1DE7">
            <w:pPr>
              <w:spacing w:line="280" w:lineRule="atLeast"/>
              <w:jc w:val="both"/>
              <w:rPr>
                <w:rFonts w:eastAsia="Calibri"/>
                <w:lang w:eastAsia="en-US"/>
              </w:rPr>
            </w:pPr>
            <w:r w:rsidRPr="004F1DE7">
              <w:rPr>
                <w:rFonts w:eastAsia="Calibri"/>
                <w:lang w:eastAsia="en-US"/>
              </w:rPr>
              <w:t>Bonus***</w:t>
            </w:r>
          </w:p>
        </w:tc>
        <w:tc>
          <w:tcPr>
            <w:tcW w:w="3827" w:type="dxa"/>
            <w:tcBorders>
              <w:top w:val="single" w:sz="4" w:space="0" w:color="auto"/>
              <w:left w:val="single" w:sz="4" w:space="0" w:color="auto"/>
              <w:bottom w:val="single" w:sz="4" w:space="0" w:color="auto"/>
              <w:right w:val="single" w:sz="4" w:space="0" w:color="auto"/>
            </w:tcBorders>
            <w:hideMark/>
          </w:tcPr>
          <w:p w14:paraId="32EB1F42" w14:textId="77777777" w:rsidR="004F1DE7" w:rsidRPr="004F1DE7" w:rsidRDefault="004F1DE7" w:rsidP="004F1DE7">
            <w:pPr>
              <w:spacing w:line="280" w:lineRule="atLeast"/>
              <w:jc w:val="both"/>
              <w:rPr>
                <w:rFonts w:eastAsia="Calibri"/>
                <w:lang w:eastAsia="en-US"/>
              </w:rPr>
            </w:pPr>
            <w:r w:rsidRPr="004F1DE7">
              <w:rPr>
                <w:rFonts w:eastAsia="Calibri"/>
                <w:lang w:eastAsia="en-US"/>
              </w:rPr>
              <w:t xml:space="preserve">Arbeidsbeperking inclusief Individuele Plaatsing en Steun (IPS) </w:t>
            </w:r>
          </w:p>
        </w:tc>
        <w:tc>
          <w:tcPr>
            <w:tcW w:w="3402" w:type="dxa"/>
            <w:tcBorders>
              <w:top w:val="single" w:sz="4" w:space="0" w:color="auto"/>
              <w:left w:val="single" w:sz="4" w:space="0" w:color="auto"/>
              <w:bottom w:val="single" w:sz="4" w:space="0" w:color="auto"/>
              <w:right w:val="single" w:sz="4" w:space="0" w:color="auto"/>
            </w:tcBorders>
            <w:hideMark/>
          </w:tcPr>
          <w:p w14:paraId="011AFEB9"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€ 10.000</w:t>
            </w:r>
          </w:p>
        </w:tc>
      </w:tr>
    </w:tbl>
    <w:p w14:paraId="44DDE909" w14:textId="77777777" w:rsidR="004F1DE7" w:rsidRPr="004F1DE7" w:rsidRDefault="004F1DE7" w:rsidP="004F1DE7">
      <w:pPr>
        <w:spacing w:line="280" w:lineRule="atLeast"/>
        <w:jc w:val="both"/>
        <w:rPr>
          <w:rFonts w:ascii="Trebuchet MS" w:eastAsia="Calibri" w:hAnsi="Trebuchet MS"/>
          <w:lang w:eastAsia="en-US"/>
        </w:rPr>
      </w:pPr>
    </w:p>
    <w:p w14:paraId="1041CD81" w14:textId="77777777" w:rsidR="004F1DE7" w:rsidRPr="004F1DE7" w:rsidRDefault="004F1DE7" w:rsidP="004F1DE7">
      <w:pPr>
        <w:spacing w:line="280" w:lineRule="atLeast"/>
        <w:ind w:left="705" w:hanging="705"/>
        <w:contextualSpacing/>
        <w:jc w:val="both"/>
        <w:rPr>
          <w:rFonts w:ascii="Trebuchet MS" w:eastAsia="Calibri" w:hAnsi="Trebuchet MS"/>
          <w:lang w:eastAsia="en-US"/>
        </w:rPr>
      </w:pPr>
      <w:r w:rsidRPr="004F1DE7">
        <w:rPr>
          <w:rFonts w:ascii="Trebuchet MS" w:eastAsia="Calibri" w:hAnsi="Trebuchet MS"/>
          <w:lang w:eastAsia="en-US"/>
        </w:rPr>
        <w:t>*</w:t>
      </w:r>
      <w:r w:rsidRPr="004F1DE7">
        <w:rPr>
          <w:rFonts w:ascii="Trebuchet MS" w:eastAsia="Calibri" w:hAnsi="Trebuchet MS"/>
          <w:lang w:eastAsia="en-US"/>
        </w:rPr>
        <w:tab/>
        <w:t>Kandidaat telt maximaal 12 maanden mee. Kandidaat met arbeidsbeperking telt maximaal 24 maanden mee. Kandidaat gestart binnen 12 maanden voorafgaand aan contract mag meetellen.</w:t>
      </w:r>
    </w:p>
    <w:p w14:paraId="4775902D" w14:textId="77777777" w:rsidR="004F1DE7" w:rsidRPr="004F1DE7" w:rsidRDefault="004F1DE7" w:rsidP="004F1DE7">
      <w:pPr>
        <w:spacing w:line="280" w:lineRule="atLeast"/>
        <w:jc w:val="both"/>
        <w:rPr>
          <w:rFonts w:ascii="Trebuchet MS" w:eastAsia="Calibri" w:hAnsi="Trebuchet MS"/>
          <w:lang w:eastAsia="en-US"/>
        </w:rPr>
      </w:pPr>
      <w:r w:rsidRPr="004F1DE7">
        <w:rPr>
          <w:rFonts w:ascii="Trebuchet MS" w:eastAsia="Calibri" w:hAnsi="Trebuchet MS"/>
          <w:lang w:eastAsia="en-US"/>
        </w:rPr>
        <w:t xml:space="preserve">** </w:t>
      </w:r>
      <w:r w:rsidRPr="004F1DE7">
        <w:rPr>
          <w:rFonts w:ascii="Trebuchet MS" w:eastAsia="Calibri" w:hAnsi="Trebuchet MS"/>
          <w:lang w:eastAsia="en-US"/>
        </w:rPr>
        <w:tab/>
        <w:t>Niet-uitkeringsgerechtigde, persoon als bedoeld in de wet, artikel 6, lid 1 onder a.</w:t>
      </w:r>
    </w:p>
    <w:p w14:paraId="0428DEAD" w14:textId="77777777" w:rsidR="004F1DE7" w:rsidRPr="004F1DE7" w:rsidRDefault="004F1DE7" w:rsidP="004F1DE7">
      <w:pPr>
        <w:spacing w:line="280" w:lineRule="atLeast"/>
        <w:jc w:val="both"/>
        <w:rPr>
          <w:rFonts w:ascii="Trebuchet MS" w:eastAsia="Calibri" w:hAnsi="Trebuchet MS"/>
          <w:lang w:eastAsia="en-US"/>
        </w:rPr>
      </w:pPr>
      <w:r w:rsidRPr="004F1DE7">
        <w:rPr>
          <w:rFonts w:ascii="Trebuchet MS" w:eastAsia="Calibri" w:hAnsi="Trebuchet MS"/>
          <w:lang w:eastAsia="en-US"/>
        </w:rPr>
        <w:t xml:space="preserve">*** </w:t>
      </w:r>
      <w:r w:rsidRPr="004F1DE7">
        <w:rPr>
          <w:rFonts w:ascii="Trebuchet MS" w:eastAsia="Calibri" w:hAnsi="Trebuchet MS"/>
          <w:lang w:eastAsia="en-US"/>
        </w:rPr>
        <w:tab/>
        <w:t>Niet van toepassing op Banenafspraak en WIA.</w:t>
      </w:r>
    </w:p>
    <w:p w14:paraId="2EF33B89" w14:textId="77777777" w:rsidR="004F1DE7" w:rsidRDefault="004F1DE7" w:rsidP="004F1DE7">
      <w:pPr>
        <w:spacing w:line="280" w:lineRule="atLeast"/>
        <w:jc w:val="both"/>
        <w:rPr>
          <w:rFonts w:ascii="Trebuchet MS" w:eastAsia="Calibri" w:hAnsi="Trebuchet MS"/>
          <w:lang w:eastAsia="en-US"/>
        </w:rPr>
      </w:pPr>
    </w:p>
    <w:p w14:paraId="443FC272" w14:textId="77777777" w:rsidR="001703B9" w:rsidRDefault="001703B9" w:rsidP="004F1DE7">
      <w:pPr>
        <w:spacing w:line="280" w:lineRule="atLeast"/>
        <w:jc w:val="both"/>
        <w:rPr>
          <w:rFonts w:ascii="Trebuchet MS" w:eastAsia="Calibri" w:hAnsi="Trebuchet MS"/>
          <w:lang w:eastAsia="en-US"/>
        </w:rPr>
      </w:pPr>
    </w:p>
    <w:p w14:paraId="5D137AC9" w14:textId="77777777" w:rsidR="001703B9" w:rsidRDefault="001703B9" w:rsidP="004F1DE7">
      <w:pPr>
        <w:spacing w:line="280" w:lineRule="atLeast"/>
        <w:jc w:val="both"/>
        <w:rPr>
          <w:rFonts w:ascii="Trebuchet MS" w:eastAsia="Calibri" w:hAnsi="Trebuchet MS"/>
          <w:lang w:eastAsia="en-US"/>
        </w:rPr>
      </w:pPr>
    </w:p>
    <w:p w14:paraId="4F5A5606" w14:textId="77777777" w:rsidR="001703B9" w:rsidRDefault="001703B9" w:rsidP="004F1DE7">
      <w:pPr>
        <w:spacing w:line="280" w:lineRule="atLeast"/>
        <w:jc w:val="both"/>
        <w:rPr>
          <w:rFonts w:ascii="Trebuchet MS" w:eastAsia="Calibri" w:hAnsi="Trebuchet MS"/>
          <w:lang w:eastAsia="en-US"/>
        </w:rPr>
      </w:pPr>
    </w:p>
    <w:p w14:paraId="57A2F853" w14:textId="77777777" w:rsidR="001703B9" w:rsidRPr="004F1DE7" w:rsidRDefault="001703B9" w:rsidP="004F1DE7">
      <w:pPr>
        <w:spacing w:line="280" w:lineRule="atLeast"/>
        <w:jc w:val="both"/>
        <w:rPr>
          <w:rFonts w:ascii="Trebuchet MS" w:eastAsia="Calibri" w:hAnsi="Trebuchet MS"/>
          <w:lang w:eastAsia="en-US"/>
        </w:rPr>
      </w:pPr>
    </w:p>
    <w:p w14:paraId="221D6152" w14:textId="77777777" w:rsidR="004F1DE7" w:rsidRPr="004F1DE7" w:rsidRDefault="004F1DE7" w:rsidP="00BF4265">
      <w:pPr>
        <w:numPr>
          <w:ilvl w:val="0"/>
          <w:numId w:val="32"/>
        </w:numPr>
        <w:spacing w:line="280" w:lineRule="atLeast"/>
        <w:jc w:val="both"/>
        <w:rPr>
          <w:rFonts w:ascii="Trebuchet MS" w:hAnsi="Trebuchet MS" w:cs="Arial"/>
          <w:b/>
          <w:bCs/>
        </w:rPr>
      </w:pPr>
      <w:r w:rsidRPr="004F1DE7">
        <w:rPr>
          <w:rFonts w:ascii="Trebuchet MS" w:hAnsi="Trebuchet MS" w:cs="Arial"/>
          <w:b/>
          <w:bCs/>
        </w:rPr>
        <w:lastRenderedPageBreak/>
        <w:t>Investeren of participeren in kandidaatontwikkeling</w:t>
      </w:r>
    </w:p>
    <w:tbl>
      <w:tblPr>
        <w:tblStyle w:val="TabelLansingerlandstandaard11"/>
        <w:tblW w:w="0" w:type="auto"/>
        <w:tblLook w:val="04A0" w:firstRow="1" w:lastRow="0" w:firstColumn="1" w:lastColumn="0" w:noHBand="0" w:noVBand="1"/>
      </w:tblPr>
      <w:tblGrid>
        <w:gridCol w:w="2547"/>
        <w:gridCol w:w="3827"/>
        <w:gridCol w:w="3402"/>
      </w:tblGrid>
      <w:tr w:rsidR="004F1DE7" w:rsidRPr="004F1DE7" w14:paraId="1FD6EEC0" w14:textId="77777777" w:rsidTr="005953DB">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B401C"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Bouwblok</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74A4B"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Invulling</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F9C3BD"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Waarde per jaar op basis van 36 uur</w:t>
            </w:r>
          </w:p>
        </w:tc>
      </w:tr>
      <w:tr w:rsidR="004F1DE7" w:rsidRPr="004F1DE7" w14:paraId="5721127C"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1391F1FE" w14:textId="77777777" w:rsidR="004F1DE7" w:rsidRPr="004F1DE7" w:rsidRDefault="004F1DE7" w:rsidP="004F1DE7">
            <w:pPr>
              <w:spacing w:line="280" w:lineRule="atLeast"/>
              <w:jc w:val="both"/>
              <w:rPr>
                <w:rFonts w:eastAsia="Calibri"/>
                <w:lang w:eastAsia="en-US"/>
              </w:rPr>
            </w:pPr>
            <w:r w:rsidRPr="004F1DE7">
              <w:rPr>
                <w:rFonts w:eastAsia="Calibri"/>
                <w:lang w:eastAsia="en-US"/>
              </w:rPr>
              <w:t>Social returnproject</w:t>
            </w:r>
          </w:p>
        </w:tc>
        <w:tc>
          <w:tcPr>
            <w:tcW w:w="3827" w:type="dxa"/>
            <w:tcBorders>
              <w:top w:val="single" w:sz="4" w:space="0" w:color="auto"/>
              <w:left w:val="single" w:sz="4" w:space="0" w:color="auto"/>
              <w:bottom w:val="single" w:sz="4" w:space="0" w:color="auto"/>
              <w:right w:val="single" w:sz="4" w:space="0" w:color="auto"/>
            </w:tcBorders>
            <w:hideMark/>
          </w:tcPr>
          <w:p w14:paraId="60FD54FB" w14:textId="77777777" w:rsidR="004F1DE7" w:rsidRPr="004F1DE7" w:rsidRDefault="004F1DE7" w:rsidP="004F1DE7">
            <w:pPr>
              <w:spacing w:line="280" w:lineRule="atLeast"/>
              <w:jc w:val="both"/>
              <w:rPr>
                <w:rFonts w:eastAsia="Calibri"/>
                <w:lang w:eastAsia="en-US"/>
              </w:rPr>
            </w:pPr>
            <w:r w:rsidRPr="004F1DE7">
              <w:rPr>
                <w:rFonts w:eastAsia="Calibri"/>
                <w:lang w:eastAsia="en-US"/>
              </w:rPr>
              <w:t>Co-creatief project gericht op kandidaatontwikkeling</w:t>
            </w:r>
          </w:p>
        </w:tc>
        <w:tc>
          <w:tcPr>
            <w:tcW w:w="3402" w:type="dxa"/>
            <w:tcBorders>
              <w:top w:val="single" w:sz="4" w:space="0" w:color="auto"/>
              <w:left w:val="single" w:sz="4" w:space="0" w:color="auto"/>
              <w:bottom w:val="single" w:sz="4" w:space="0" w:color="auto"/>
              <w:right w:val="single" w:sz="4" w:space="0" w:color="auto"/>
            </w:tcBorders>
            <w:hideMark/>
          </w:tcPr>
          <w:p w14:paraId="71B2101D" w14:textId="77777777" w:rsidR="004F1DE7" w:rsidRPr="004F1DE7" w:rsidRDefault="004F1DE7" w:rsidP="004F1DE7">
            <w:pPr>
              <w:spacing w:line="280" w:lineRule="atLeast"/>
              <w:jc w:val="both"/>
              <w:rPr>
                <w:rFonts w:eastAsia="Calibri"/>
                <w:lang w:eastAsia="en-US"/>
              </w:rPr>
            </w:pPr>
            <w:r w:rsidRPr="004F1DE7">
              <w:rPr>
                <w:rFonts w:eastAsia="Calibri"/>
                <w:lang w:eastAsia="en-US"/>
              </w:rPr>
              <w:t>Waarde traject</w:t>
            </w:r>
          </w:p>
        </w:tc>
      </w:tr>
      <w:tr w:rsidR="004F1DE7" w:rsidRPr="004F1DE7" w14:paraId="1DE95FD1"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2ACEF2E5" w14:textId="77777777" w:rsidR="004F1DE7" w:rsidRPr="004F1DE7" w:rsidRDefault="004F1DE7" w:rsidP="004F1DE7">
            <w:pPr>
              <w:spacing w:line="280" w:lineRule="atLeast"/>
              <w:jc w:val="both"/>
              <w:rPr>
                <w:rFonts w:eastAsia="Calibri"/>
                <w:lang w:eastAsia="en-US"/>
              </w:rPr>
            </w:pPr>
            <w:r w:rsidRPr="004F1DE7">
              <w:rPr>
                <w:rFonts w:eastAsia="Calibri"/>
                <w:lang w:eastAsia="en-US"/>
              </w:rPr>
              <w:t>Sociaal inkopen</w:t>
            </w:r>
          </w:p>
        </w:tc>
        <w:tc>
          <w:tcPr>
            <w:tcW w:w="3827" w:type="dxa"/>
            <w:tcBorders>
              <w:top w:val="single" w:sz="4" w:space="0" w:color="auto"/>
              <w:left w:val="single" w:sz="4" w:space="0" w:color="auto"/>
              <w:bottom w:val="single" w:sz="4" w:space="0" w:color="auto"/>
              <w:right w:val="single" w:sz="4" w:space="0" w:color="auto"/>
            </w:tcBorders>
            <w:hideMark/>
          </w:tcPr>
          <w:p w14:paraId="6048F87B" w14:textId="77777777" w:rsidR="004F1DE7" w:rsidRPr="004F1DE7" w:rsidRDefault="004F1DE7" w:rsidP="004F1DE7">
            <w:pPr>
              <w:spacing w:line="280" w:lineRule="atLeast"/>
              <w:jc w:val="both"/>
              <w:rPr>
                <w:rFonts w:eastAsia="Calibri"/>
                <w:lang w:eastAsia="en-US"/>
              </w:rPr>
            </w:pPr>
            <w:r w:rsidRPr="004F1DE7">
              <w:rPr>
                <w:rFonts w:eastAsia="Calibri"/>
                <w:lang w:eastAsia="en-US"/>
              </w:rPr>
              <w:t>Bij het SW-bedrijf of een door de regio erkende sociaal ondernemer</w:t>
            </w:r>
          </w:p>
        </w:tc>
        <w:tc>
          <w:tcPr>
            <w:tcW w:w="3402" w:type="dxa"/>
            <w:tcBorders>
              <w:top w:val="single" w:sz="4" w:space="0" w:color="auto"/>
              <w:left w:val="single" w:sz="4" w:space="0" w:color="auto"/>
              <w:bottom w:val="single" w:sz="4" w:space="0" w:color="auto"/>
              <w:right w:val="single" w:sz="4" w:space="0" w:color="auto"/>
            </w:tcBorders>
            <w:hideMark/>
          </w:tcPr>
          <w:p w14:paraId="6A7176D9" w14:textId="77777777" w:rsidR="004F1DE7" w:rsidRPr="004F1DE7" w:rsidRDefault="004F1DE7" w:rsidP="004F1DE7">
            <w:pPr>
              <w:spacing w:line="280" w:lineRule="atLeast"/>
              <w:jc w:val="both"/>
              <w:rPr>
                <w:rFonts w:eastAsia="Calibri"/>
                <w:lang w:eastAsia="en-US"/>
              </w:rPr>
            </w:pPr>
            <w:r w:rsidRPr="004F1DE7">
              <w:rPr>
                <w:rFonts w:eastAsia="Calibri"/>
                <w:lang w:eastAsia="en-US"/>
              </w:rPr>
              <w:t>Betaalde factuur</w:t>
            </w:r>
          </w:p>
        </w:tc>
      </w:tr>
    </w:tbl>
    <w:p w14:paraId="1D0D8781" w14:textId="77777777" w:rsidR="004F1DE7" w:rsidRPr="004F1DE7" w:rsidRDefault="004F1DE7" w:rsidP="004F1DE7">
      <w:pPr>
        <w:spacing w:line="280" w:lineRule="atLeast"/>
        <w:jc w:val="both"/>
        <w:rPr>
          <w:rFonts w:ascii="Trebuchet MS" w:eastAsia="Calibri" w:hAnsi="Trebuchet MS"/>
          <w:lang w:eastAsia="en-US"/>
        </w:rPr>
      </w:pPr>
    </w:p>
    <w:p w14:paraId="2B142AA5" w14:textId="77777777" w:rsidR="004F1DE7" w:rsidRPr="004F1DE7" w:rsidRDefault="004F1DE7" w:rsidP="004F1DE7">
      <w:pPr>
        <w:spacing w:line="280" w:lineRule="atLeast"/>
        <w:jc w:val="both"/>
        <w:rPr>
          <w:rFonts w:ascii="Trebuchet MS" w:eastAsia="Calibri" w:hAnsi="Trebuchet MS"/>
          <w:lang w:eastAsia="en-US"/>
        </w:rPr>
      </w:pPr>
      <w:r w:rsidRPr="004F1DE7">
        <w:rPr>
          <w:rFonts w:ascii="Trebuchet MS" w:eastAsia="Calibri" w:hAnsi="Trebuchet MS"/>
          <w:lang w:eastAsia="en-US"/>
        </w:rPr>
        <w:t xml:space="preserve">Bent u sociaal ondernemer en wilt u in aanmerking komen voor een Social Returnproject? Voor aanmelden en informatie over de voorwaarden kunt u contact opnemen per e-mail: </w:t>
      </w:r>
      <w:hyperlink r:id="rId8" w:history="1">
        <w:r w:rsidRPr="004F1DE7">
          <w:rPr>
            <w:rFonts w:ascii="Trebuchet MS" w:eastAsia="Calibri" w:hAnsi="Trebuchet MS"/>
            <w:color w:val="0000FF"/>
            <w:u w:val="single"/>
            <w:lang w:eastAsia="en-US"/>
          </w:rPr>
          <w:t>mariska.jetzes@lansingerland.nl</w:t>
        </w:r>
      </w:hyperlink>
      <w:r w:rsidRPr="004F1DE7">
        <w:rPr>
          <w:rFonts w:ascii="Trebuchet MS" w:eastAsia="Calibri" w:hAnsi="Trebuchet MS"/>
          <w:lang w:eastAsia="en-US"/>
        </w:rPr>
        <w:t>.</w:t>
      </w:r>
    </w:p>
    <w:p w14:paraId="3FB4BA0F" w14:textId="77777777" w:rsidR="004F1DE7" w:rsidRPr="004F1DE7" w:rsidRDefault="004F1DE7" w:rsidP="004F1DE7">
      <w:pPr>
        <w:spacing w:line="280" w:lineRule="atLeast"/>
        <w:jc w:val="both"/>
        <w:rPr>
          <w:rFonts w:ascii="Trebuchet MS" w:eastAsia="Calibri" w:hAnsi="Trebuchet MS"/>
          <w:lang w:eastAsia="en-US"/>
        </w:rPr>
      </w:pPr>
    </w:p>
    <w:p w14:paraId="13529B2F" w14:textId="77777777" w:rsidR="004F1DE7" w:rsidRPr="004F1DE7" w:rsidRDefault="004F1DE7" w:rsidP="00BF4265">
      <w:pPr>
        <w:numPr>
          <w:ilvl w:val="0"/>
          <w:numId w:val="32"/>
        </w:numPr>
        <w:spacing w:line="280" w:lineRule="atLeast"/>
        <w:jc w:val="both"/>
        <w:rPr>
          <w:rFonts w:ascii="Trebuchet MS" w:hAnsi="Trebuchet MS" w:cs="Arial"/>
          <w:b/>
          <w:bCs/>
        </w:rPr>
      </w:pPr>
      <w:r w:rsidRPr="004F1DE7">
        <w:rPr>
          <w:rFonts w:ascii="Trebuchet MS" w:hAnsi="Trebuchet MS" w:cs="Arial"/>
          <w:b/>
          <w:bCs/>
        </w:rPr>
        <w:t>Maatschappelijke activiteit gericht op arbeidsparticipatie</w:t>
      </w:r>
    </w:p>
    <w:tbl>
      <w:tblPr>
        <w:tblStyle w:val="TabelLansingerlandstandaard11"/>
        <w:tblW w:w="0" w:type="auto"/>
        <w:tblLook w:val="04A0" w:firstRow="1" w:lastRow="0" w:firstColumn="1" w:lastColumn="0" w:noHBand="0" w:noVBand="1"/>
      </w:tblPr>
      <w:tblGrid>
        <w:gridCol w:w="2547"/>
        <w:gridCol w:w="3827"/>
        <w:gridCol w:w="3402"/>
      </w:tblGrid>
      <w:tr w:rsidR="004F1DE7" w:rsidRPr="004F1DE7" w14:paraId="16E80BC8" w14:textId="77777777" w:rsidTr="005953DB">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18035C" w14:textId="77777777" w:rsidR="004F1DE7" w:rsidRPr="004F1DE7" w:rsidRDefault="004F1DE7" w:rsidP="004F1DE7">
            <w:pPr>
              <w:spacing w:line="280" w:lineRule="atLeast"/>
              <w:jc w:val="both"/>
              <w:rPr>
                <w:rFonts w:eastAsia="Calibri"/>
                <w:lang w:eastAsia="en-US"/>
              </w:rPr>
            </w:pPr>
            <w:r w:rsidRPr="004F1DE7">
              <w:rPr>
                <w:rFonts w:eastAsia="Calibri"/>
                <w:lang w:eastAsia="en-US"/>
              </w:rPr>
              <w:t>Bouwblok</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45BD7C" w14:textId="77777777" w:rsidR="004F1DE7" w:rsidRPr="004F1DE7" w:rsidRDefault="004F1DE7" w:rsidP="004F1DE7">
            <w:pPr>
              <w:spacing w:line="280" w:lineRule="atLeast"/>
              <w:jc w:val="both"/>
              <w:rPr>
                <w:rFonts w:eastAsia="Calibri"/>
                <w:lang w:eastAsia="en-US"/>
              </w:rPr>
            </w:pPr>
            <w:r w:rsidRPr="004F1DE7">
              <w:rPr>
                <w:rFonts w:eastAsia="Calibri"/>
                <w:lang w:eastAsia="en-US"/>
              </w:rPr>
              <w:t>Invulling</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30874" w14:textId="77777777" w:rsidR="004F1DE7" w:rsidRPr="004F1DE7" w:rsidRDefault="004F1DE7" w:rsidP="004F1DE7">
            <w:pPr>
              <w:spacing w:line="280" w:lineRule="atLeast"/>
              <w:jc w:val="both"/>
              <w:rPr>
                <w:rFonts w:eastAsia="Calibri"/>
                <w:b/>
                <w:lang w:eastAsia="en-US"/>
              </w:rPr>
            </w:pPr>
            <w:r w:rsidRPr="004F1DE7">
              <w:rPr>
                <w:rFonts w:eastAsia="Calibri"/>
                <w:b/>
                <w:lang w:eastAsia="en-US"/>
              </w:rPr>
              <w:t>Waarde per jaar op basis van 36 uur</w:t>
            </w:r>
          </w:p>
        </w:tc>
      </w:tr>
      <w:tr w:rsidR="004F1DE7" w:rsidRPr="004F1DE7" w14:paraId="6243EF6E" w14:textId="77777777" w:rsidTr="005953DB">
        <w:tc>
          <w:tcPr>
            <w:tcW w:w="2547" w:type="dxa"/>
            <w:tcBorders>
              <w:top w:val="single" w:sz="4" w:space="0" w:color="auto"/>
              <w:left w:val="single" w:sz="4" w:space="0" w:color="auto"/>
              <w:bottom w:val="single" w:sz="4" w:space="0" w:color="auto"/>
              <w:right w:val="single" w:sz="4" w:space="0" w:color="auto"/>
            </w:tcBorders>
            <w:hideMark/>
          </w:tcPr>
          <w:p w14:paraId="5F18AFA0" w14:textId="77777777" w:rsidR="004F1DE7" w:rsidRPr="004F1DE7" w:rsidRDefault="004F1DE7" w:rsidP="004F1DE7">
            <w:pPr>
              <w:spacing w:line="280" w:lineRule="atLeast"/>
              <w:jc w:val="both"/>
              <w:rPr>
                <w:rFonts w:eastAsia="Calibri"/>
                <w:lang w:eastAsia="en-US"/>
              </w:rPr>
            </w:pPr>
            <w:r w:rsidRPr="004F1DE7">
              <w:rPr>
                <w:rFonts w:eastAsia="Calibri"/>
                <w:lang w:eastAsia="en-US"/>
              </w:rPr>
              <w:t>Maatschappelijke activiteit</w:t>
            </w:r>
          </w:p>
        </w:tc>
        <w:tc>
          <w:tcPr>
            <w:tcW w:w="3827" w:type="dxa"/>
            <w:tcBorders>
              <w:top w:val="single" w:sz="4" w:space="0" w:color="auto"/>
              <w:left w:val="single" w:sz="4" w:space="0" w:color="auto"/>
              <w:bottom w:val="single" w:sz="4" w:space="0" w:color="auto"/>
              <w:right w:val="single" w:sz="4" w:space="0" w:color="auto"/>
            </w:tcBorders>
            <w:hideMark/>
          </w:tcPr>
          <w:p w14:paraId="51168143" w14:textId="77777777" w:rsidR="004F1DE7" w:rsidRPr="004F1DE7" w:rsidRDefault="004F1DE7" w:rsidP="004F1DE7">
            <w:pPr>
              <w:spacing w:line="280" w:lineRule="atLeast"/>
              <w:jc w:val="both"/>
              <w:rPr>
                <w:rFonts w:eastAsia="Calibri"/>
                <w:lang w:eastAsia="en-US"/>
              </w:rPr>
            </w:pPr>
            <w:r w:rsidRPr="004F1DE7">
              <w:rPr>
                <w:rFonts w:eastAsia="Calibri"/>
                <w:lang w:eastAsia="en-US"/>
              </w:rPr>
              <w:t>Op basis van een plan van aanpak</w:t>
            </w:r>
          </w:p>
        </w:tc>
        <w:tc>
          <w:tcPr>
            <w:tcW w:w="3402" w:type="dxa"/>
            <w:tcBorders>
              <w:top w:val="single" w:sz="4" w:space="0" w:color="auto"/>
              <w:left w:val="single" w:sz="4" w:space="0" w:color="auto"/>
              <w:bottom w:val="single" w:sz="4" w:space="0" w:color="auto"/>
              <w:right w:val="single" w:sz="4" w:space="0" w:color="auto"/>
            </w:tcBorders>
            <w:hideMark/>
          </w:tcPr>
          <w:p w14:paraId="6769D602" w14:textId="77777777" w:rsidR="004F1DE7" w:rsidRPr="004F1DE7" w:rsidRDefault="004F1DE7" w:rsidP="004F1DE7">
            <w:pPr>
              <w:spacing w:line="280" w:lineRule="atLeast"/>
              <w:jc w:val="both"/>
              <w:rPr>
                <w:rFonts w:eastAsia="Calibri"/>
                <w:lang w:eastAsia="en-US"/>
              </w:rPr>
            </w:pPr>
            <w:r w:rsidRPr="004F1DE7">
              <w:rPr>
                <w:rFonts w:eastAsia="Calibri"/>
                <w:lang w:eastAsia="en-US"/>
              </w:rPr>
              <w:t>€ 1.000 per dag of waarde van het traject</w:t>
            </w:r>
          </w:p>
        </w:tc>
      </w:tr>
    </w:tbl>
    <w:p w14:paraId="63452D98" w14:textId="77777777" w:rsidR="004F1DE7" w:rsidRPr="004F1DE7" w:rsidRDefault="004F1DE7" w:rsidP="004F1DE7">
      <w:pPr>
        <w:spacing w:line="280" w:lineRule="atLeast"/>
        <w:jc w:val="both"/>
        <w:rPr>
          <w:rFonts w:ascii="Trebuchet MS" w:eastAsia="Calibri" w:hAnsi="Trebuchet MS"/>
          <w:lang w:eastAsia="en-US"/>
        </w:rPr>
      </w:pPr>
    </w:p>
    <w:p w14:paraId="6FF309DD"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59CE67D5"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5E723CA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5F8DD08C" w14:textId="77777777" w:rsidR="004F1DE7" w:rsidRPr="004F1DE7" w:rsidRDefault="004F1DE7" w:rsidP="004F1DE7">
      <w:pPr>
        <w:spacing w:line="280" w:lineRule="atLeast"/>
        <w:jc w:val="both"/>
        <w:rPr>
          <w:rFonts w:ascii="Trebuchet MS" w:hAnsi="Trebuchet MS" w:cs="Arial"/>
        </w:rPr>
      </w:pPr>
    </w:p>
    <w:p w14:paraId="5E866AB1"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14:paraId="65B7EE5A"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5C3FDBAB" w14:textId="77777777" w:rsidR="004F1DE7" w:rsidRPr="004F1DE7" w:rsidRDefault="004F1DE7" w:rsidP="004F1DE7">
      <w:pPr>
        <w:spacing w:line="280" w:lineRule="atLeast"/>
        <w:jc w:val="both"/>
        <w:rPr>
          <w:rFonts w:ascii="Trebuchet MS" w:hAnsi="Trebuchet MS" w:cs="Arial"/>
        </w:rPr>
      </w:pPr>
    </w:p>
    <w:p w14:paraId="18DB1B52"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28B3D75B"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Deze laatstgenoemde doelgroepen zijn voor gemeenten een belangrijke doelgroep, waarop ook taakstellingen zijn geformuleerd.</w:t>
      </w:r>
    </w:p>
    <w:p w14:paraId="16598B3D" w14:textId="77777777" w:rsidR="004F1DE7" w:rsidRPr="004F1DE7" w:rsidRDefault="004F1DE7" w:rsidP="004F1DE7">
      <w:pPr>
        <w:spacing w:line="280" w:lineRule="atLeast"/>
        <w:jc w:val="both"/>
        <w:rPr>
          <w:rFonts w:ascii="Trebuchet MS" w:hAnsi="Trebuchet MS" w:cs="Arial"/>
        </w:rPr>
      </w:pPr>
    </w:p>
    <w:p w14:paraId="043F5A16"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0D6FB6F1"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t>
      </w:r>
      <w:r w:rsidRPr="004F1DE7">
        <w:rPr>
          <w:rFonts w:ascii="Trebuchet MS" w:hAnsi="Trebuchet MS" w:cs="Arial"/>
        </w:rPr>
        <w:lastRenderedPageBreak/>
        <w:t>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11C9F0D4" w14:textId="77777777" w:rsidR="004F1DE7" w:rsidRPr="004F1DE7" w:rsidRDefault="004F1DE7" w:rsidP="004F1DE7">
      <w:pPr>
        <w:spacing w:line="280" w:lineRule="atLeast"/>
        <w:jc w:val="both"/>
        <w:rPr>
          <w:rFonts w:ascii="Trebuchet MS" w:hAnsi="Trebuchet MS" w:cs="Arial"/>
        </w:rPr>
      </w:pPr>
    </w:p>
    <w:p w14:paraId="0B28AE1D"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32AC51BF"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17C8E39B" w14:textId="77777777" w:rsidR="004F1DE7" w:rsidRPr="004F1DE7" w:rsidRDefault="004F1DE7" w:rsidP="004F1DE7">
      <w:pPr>
        <w:spacing w:line="280" w:lineRule="atLeast"/>
        <w:jc w:val="both"/>
        <w:rPr>
          <w:rFonts w:ascii="Trebuchet MS" w:hAnsi="Trebuchet MS" w:cs="Arial"/>
        </w:rPr>
      </w:pPr>
    </w:p>
    <w:p w14:paraId="10D07546"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282FA83E"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475613A3" w14:textId="77777777" w:rsidR="000055A7" w:rsidRPr="00291F81" w:rsidRDefault="000055A7" w:rsidP="00291F81">
      <w:pPr>
        <w:autoSpaceDE w:val="0"/>
        <w:autoSpaceDN w:val="0"/>
        <w:adjustRightInd w:val="0"/>
        <w:spacing w:line="280" w:lineRule="atLeast"/>
        <w:jc w:val="both"/>
        <w:rPr>
          <w:rFonts w:cs="Arial-OneByteIdentityH"/>
        </w:rPr>
      </w:pPr>
    </w:p>
    <w:p w14:paraId="4C3C2822" w14:textId="77777777" w:rsidR="001703B9" w:rsidRDefault="001703B9">
      <w:pPr>
        <w:spacing w:line="240" w:lineRule="auto"/>
        <w:rPr>
          <w:rFonts w:eastAsia="Calibri"/>
          <w:b/>
          <w:bCs/>
          <w:sz w:val="28"/>
          <w:szCs w:val="22"/>
          <w:lang w:eastAsia="en-US"/>
        </w:rPr>
      </w:pPr>
      <w:r>
        <w:br w:type="page"/>
      </w:r>
    </w:p>
    <w:p w14:paraId="3ADC8AFA" w14:textId="478740B1" w:rsidR="001703B9" w:rsidRPr="00291F81" w:rsidRDefault="001703B9" w:rsidP="001703B9">
      <w:pPr>
        <w:pStyle w:val="1-Kop1MemoCorversenBS"/>
        <w:numPr>
          <w:ilvl w:val="0"/>
          <w:numId w:val="0"/>
        </w:numPr>
        <w:ind w:left="425" w:hanging="425"/>
      </w:pPr>
      <w:bookmarkStart w:id="11" w:name="_Toc106012200"/>
      <w:r w:rsidRPr="00291F81">
        <w:lastRenderedPageBreak/>
        <w:t xml:space="preserve">Bijlage </w:t>
      </w:r>
      <w:r>
        <w:t>V</w:t>
      </w:r>
      <w:r w:rsidRPr="00291F81">
        <w:t xml:space="preserve"> Formulier Kerncompetentie(s)</w:t>
      </w:r>
      <w:bookmarkEnd w:id="11"/>
      <w:r w:rsidRPr="00291F81">
        <w:t xml:space="preserve"> </w:t>
      </w:r>
    </w:p>
    <w:p w14:paraId="39CC5E81" w14:textId="77777777" w:rsidR="001703B9" w:rsidRPr="00291F81" w:rsidRDefault="001703B9" w:rsidP="001703B9">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705251DA" w14:textId="77777777" w:rsidR="001703B9" w:rsidRPr="00291F81" w:rsidRDefault="001703B9" w:rsidP="001703B9">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1703B9" w:rsidRPr="00291F81" w14:paraId="26DA3A5C" w14:textId="77777777" w:rsidTr="001E4694">
        <w:trPr>
          <w:trHeight w:val="274"/>
        </w:trPr>
        <w:tc>
          <w:tcPr>
            <w:tcW w:w="9776" w:type="dxa"/>
            <w:gridSpan w:val="2"/>
            <w:shd w:val="clear" w:color="auto" w:fill="D9D9D9" w:themeFill="background1" w:themeFillShade="D9"/>
            <w:vAlign w:val="center"/>
          </w:tcPr>
          <w:p w14:paraId="211B13FB" w14:textId="77777777" w:rsidR="001703B9" w:rsidRPr="00E56747" w:rsidRDefault="001703B9" w:rsidP="001E4694">
            <w:pPr>
              <w:spacing w:line="280" w:lineRule="atLeast"/>
              <w:jc w:val="both"/>
              <w:rPr>
                <w:b/>
                <w:color w:val="FFFFFF"/>
              </w:rPr>
            </w:pPr>
            <w:r w:rsidRPr="00E56747">
              <w:rPr>
                <w:b/>
              </w:rPr>
              <w:t>DEEL 1: TOEPASSINGSGEBIED</w:t>
            </w:r>
          </w:p>
        </w:tc>
      </w:tr>
      <w:tr w:rsidR="001703B9" w:rsidRPr="00291F81" w14:paraId="483FE9A1" w14:textId="77777777" w:rsidTr="001E4694">
        <w:trPr>
          <w:trHeight w:val="273"/>
        </w:trPr>
        <w:tc>
          <w:tcPr>
            <w:tcW w:w="9776" w:type="dxa"/>
            <w:gridSpan w:val="2"/>
            <w:shd w:val="clear" w:color="auto" w:fill="D9D9D9" w:themeFill="background1" w:themeFillShade="D9"/>
            <w:vAlign w:val="center"/>
          </w:tcPr>
          <w:p w14:paraId="1CFD9B6A" w14:textId="77777777" w:rsidR="001703B9" w:rsidRPr="00E56747" w:rsidRDefault="001703B9" w:rsidP="001E4694">
            <w:pPr>
              <w:spacing w:line="280" w:lineRule="atLeast"/>
              <w:rPr>
                <w:b/>
              </w:rPr>
            </w:pPr>
            <w:r w:rsidRPr="00E56747">
              <w:rPr>
                <w:b/>
              </w:rPr>
              <w:t>Vermeld welke kerncompetenties met dit formulier aangetoond worden.</w:t>
            </w:r>
          </w:p>
        </w:tc>
      </w:tr>
      <w:tr w:rsidR="001703B9" w:rsidRPr="00291F81" w14:paraId="02810119" w14:textId="77777777" w:rsidTr="001E4694">
        <w:trPr>
          <w:trHeight w:val="284"/>
        </w:trPr>
        <w:tc>
          <w:tcPr>
            <w:tcW w:w="4390" w:type="dxa"/>
            <w:shd w:val="clear" w:color="auto" w:fill="D9D9D9" w:themeFill="background1" w:themeFillShade="D9"/>
            <w:vAlign w:val="center"/>
          </w:tcPr>
          <w:p w14:paraId="56F2A133" w14:textId="77777777" w:rsidR="001703B9" w:rsidRPr="00291F81" w:rsidRDefault="001703B9" w:rsidP="001E4694">
            <w:pPr>
              <w:spacing w:line="280" w:lineRule="atLeast"/>
            </w:pPr>
            <w:r w:rsidRPr="00291F81">
              <w:t>Naam gegadigde:</w:t>
            </w:r>
          </w:p>
        </w:tc>
        <w:tc>
          <w:tcPr>
            <w:tcW w:w="5386" w:type="dxa"/>
            <w:vAlign w:val="center"/>
          </w:tcPr>
          <w:p w14:paraId="351F07F5" w14:textId="77777777" w:rsidR="001703B9" w:rsidRPr="00291F81" w:rsidRDefault="001703B9" w:rsidP="001E4694">
            <w:pPr>
              <w:spacing w:line="280" w:lineRule="atLeast"/>
              <w:jc w:val="both"/>
            </w:pPr>
          </w:p>
        </w:tc>
      </w:tr>
      <w:tr w:rsidR="001703B9" w:rsidRPr="00291F81" w14:paraId="0BFB0AD0" w14:textId="77777777" w:rsidTr="001E4694">
        <w:trPr>
          <w:trHeight w:val="284"/>
        </w:trPr>
        <w:tc>
          <w:tcPr>
            <w:tcW w:w="4390" w:type="dxa"/>
            <w:shd w:val="clear" w:color="auto" w:fill="D9D9D9" w:themeFill="background1" w:themeFillShade="D9"/>
            <w:vAlign w:val="center"/>
          </w:tcPr>
          <w:p w14:paraId="2A13CD50" w14:textId="77777777" w:rsidR="001703B9" w:rsidRPr="00291F81" w:rsidRDefault="001703B9" w:rsidP="001E4694">
            <w:pPr>
              <w:spacing w:line="280" w:lineRule="atLeast"/>
            </w:pPr>
            <w:r w:rsidRPr="00291F81">
              <w:t xml:space="preserve">Met deze referentie toont gegadigde aan dat hij beschikt over: </w:t>
            </w:r>
          </w:p>
        </w:tc>
        <w:tc>
          <w:tcPr>
            <w:tcW w:w="5386" w:type="dxa"/>
            <w:vAlign w:val="center"/>
          </w:tcPr>
          <w:p w14:paraId="54B83681" w14:textId="77777777" w:rsidR="001703B9" w:rsidRPr="00291F81" w:rsidRDefault="001703B9" w:rsidP="001E4694">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w:t>
            </w:r>
          </w:p>
          <w:p w14:paraId="3A0FC56F" w14:textId="77777777" w:rsidR="001703B9" w:rsidRPr="00291F81" w:rsidRDefault="001703B9" w:rsidP="001E4694">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w:t>
            </w:r>
          </w:p>
          <w:p w14:paraId="0A16139C" w14:textId="77777777" w:rsidR="001703B9" w:rsidRPr="00291F81" w:rsidRDefault="001703B9" w:rsidP="001E4694">
            <w:pPr>
              <w:spacing w:line="280" w:lineRule="atLeast"/>
              <w:jc w:val="both"/>
            </w:pPr>
            <w:r w:rsidRPr="00291F81">
              <w:t xml:space="preserve">Kerncompetentie 3: </w:t>
            </w: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w:t>
            </w:r>
          </w:p>
        </w:tc>
      </w:tr>
      <w:tr w:rsidR="001703B9" w:rsidRPr="00291F81" w14:paraId="30253EDC" w14:textId="77777777" w:rsidTr="001E4694">
        <w:trPr>
          <w:trHeight w:val="337"/>
        </w:trPr>
        <w:tc>
          <w:tcPr>
            <w:tcW w:w="9776" w:type="dxa"/>
            <w:gridSpan w:val="2"/>
            <w:shd w:val="clear" w:color="auto" w:fill="D9D9D9" w:themeFill="background1" w:themeFillShade="D9"/>
            <w:vAlign w:val="center"/>
          </w:tcPr>
          <w:p w14:paraId="38DA7773" w14:textId="77777777" w:rsidR="001703B9" w:rsidRPr="00291F81" w:rsidRDefault="001703B9" w:rsidP="001E4694">
            <w:pPr>
              <w:spacing w:line="280" w:lineRule="atLeast"/>
              <w:jc w:val="both"/>
              <w:rPr>
                <w:b/>
              </w:rPr>
            </w:pPr>
            <w:r w:rsidRPr="00291F81">
              <w:rPr>
                <w:b/>
              </w:rPr>
              <w:t>DEEL 2: GEGEVENS REFERENTIEPROJECT</w:t>
            </w:r>
          </w:p>
        </w:tc>
      </w:tr>
      <w:tr w:rsidR="001703B9" w:rsidRPr="00291F81" w14:paraId="545776D7" w14:textId="77777777" w:rsidTr="001E4694">
        <w:trPr>
          <w:trHeight w:val="284"/>
        </w:trPr>
        <w:tc>
          <w:tcPr>
            <w:tcW w:w="9776" w:type="dxa"/>
            <w:gridSpan w:val="2"/>
            <w:shd w:val="clear" w:color="auto" w:fill="D9D9D9" w:themeFill="background1" w:themeFillShade="D9"/>
            <w:vAlign w:val="center"/>
          </w:tcPr>
          <w:p w14:paraId="1FE94DB9" w14:textId="77777777" w:rsidR="001703B9" w:rsidRPr="00291F81" w:rsidRDefault="001703B9" w:rsidP="001E4694">
            <w:pPr>
              <w:spacing w:line="280" w:lineRule="atLeast"/>
            </w:pPr>
            <w:r w:rsidRPr="00291F81">
              <w:t>Geef de relevante gegevens van de referentieopdracht op. Dit zodat de referentie geverifieerd kan worden.</w:t>
            </w:r>
          </w:p>
        </w:tc>
      </w:tr>
      <w:tr w:rsidR="001703B9" w:rsidRPr="00291F81" w14:paraId="705D8C97" w14:textId="77777777" w:rsidTr="001E4694">
        <w:trPr>
          <w:trHeight w:val="284"/>
        </w:trPr>
        <w:tc>
          <w:tcPr>
            <w:tcW w:w="4390" w:type="dxa"/>
            <w:shd w:val="clear" w:color="auto" w:fill="D9D9D9" w:themeFill="background1" w:themeFillShade="D9"/>
            <w:vAlign w:val="center"/>
          </w:tcPr>
          <w:p w14:paraId="3A76FEA2" w14:textId="77777777" w:rsidR="001703B9" w:rsidRPr="00291F81" w:rsidRDefault="001703B9" w:rsidP="001E4694">
            <w:pPr>
              <w:spacing w:line="280" w:lineRule="atLeast"/>
            </w:pPr>
            <w:r w:rsidRPr="00291F81">
              <w:t>Opdrachtgever van de referentieopdracht:</w:t>
            </w:r>
          </w:p>
        </w:tc>
        <w:tc>
          <w:tcPr>
            <w:tcW w:w="5386" w:type="dxa"/>
            <w:vAlign w:val="center"/>
          </w:tcPr>
          <w:p w14:paraId="02134F3E" w14:textId="77777777" w:rsidR="001703B9" w:rsidRPr="00291F81" w:rsidRDefault="001703B9" w:rsidP="001E4694">
            <w:pPr>
              <w:spacing w:line="280" w:lineRule="atLeast"/>
              <w:jc w:val="both"/>
            </w:pPr>
            <w:r w:rsidRPr="00291F81">
              <w:t>Naam:</w:t>
            </w:r>
          </w:p>
          <w:p w14:paraId="39D3AE74" w14:textId="77777777" w:rsidR="001703B9" w:rsidRPr="00291F81" w:rsidRDefault="001703B9" w:rsidP="001E4694">
            <w:pPr>
              <w:spacing w:line="280" w:lineRule="atLeast"/>
              <w:jc w:val="both"/>
            </w:pPr>
            <w:r w:rsidRPr="00291F81">
              <w:t>Adres:</w:t>
            </w:r>
          </w:p>
          <w:p w14:paraId="08D86313" w14:textId="77777777" w:rsidR="001703B9" w:rsidRPr="00291F81" w:rsidRDefault="001703B9" w:rsidP="001E4694">
            <w:pPr>
              <w:spacing w:line="280" w:lineRule="atLeast"/>
              <w:jc w:val="both"/>
            </w:pPr>
            <w:r w:rsidRPr="00291F81">
              <w:t>Plaats:</w:t>
            </w:r>
          </w:p>
        </w:tc>
      </w:tr>
      <w:tr w:rsidR="001703B9" w:rsidRPr="00291F81" w14:paraId="56B1E28C" w14:textId="77777777" w:rsidTr="001E4694">
        <w:trPr>
          <w:trHeight w:val="284"/>
        </w:trPr>
        <w:tc>
          <w:tcPr>
            <w:tcW w:w="4390" w:type="dxa"/>
            <w:shd w:val="clear" w:color="auto" w:fill="D9D9D9" w:themeFill="background1" w:themeFillShade="D9"/>
            <w:vAlign w:val="center"/>
          </w:tcPr>
          <w:p w14:paraId="4FE78201" w14:textId="77777777" w:rsidR="001703B9" w:rsidRPr="00291F81" w:rsidRDefault="001703B9" w:rsidP="001E4694">
            <w:pPr>
              <w:spacing w:line="280" w:lineRule="atLeast"/>
            </w:pPr>
            <w:r w:rsidRPr="00291F81">
              <w:t>Contactgegevens van de contactpersoon bij de referent:</w:t>
            </w:r>
          </w:p>
        </w:tc>
        <w:tc>
          <w:tcPr>
            <w:tcW w:w="5386" w:type="dxa"/>
            <w:vAlign w:val="center"/>
          </w:tcPr>
          <w:p w14:paraId="7F7331A8" w14:textId="77777777" w:rsidR="001703B9" w:rsidRPr="00291F81" w:rsidRDefault="001703B9" w:rsidP="001E4694">
            <w:pPr>
              <w:spacing w:line="280" w:lineRule="atLeast"/>
            </w:pPr>
            <w:r w:rsidRPr="00291F81">
              <w:t>Naam:</w:t>
            </w:r>
          </w:p>
          <w:p w14:paraId="0144FD4F" w14:textId="77777777" w:rsidR="001703B9" w:rsidRPr="00291F81" w:rsidRDefault="001703B9" w:rsidP="001E4694">
            <w:pPr>
              <w:spacing w:line="280" w:lineRule="atLeast"/>
            </w:pPr>
            <w:r w:rsidRPr="00291F81">
              <w:t xml:space="preserve">Functie: </w:t>
            </w:r>
          </w:p>
          <w:p w14:paraId="4EB67C2A" w14:textId="77777777" w:rsidR="001703B9" w:rsidRPr="00291F81" w:rsidRDefault="001703B9" w:rsidP="001E4694">
            <w:pPr>
              <w:spacing w:line="280" w:lineRule="atLeast"/>
            </w:pPr>
            <w:r w:rsidRPr="00291F81">
              <w:t>Telefoonnummer:</w:t>
            </w:r>
          </w:p>
          <w:p w14:paraId="49C64780" w14:textId="77777777" w:rsidR="001703B9" w:rsidRPr="00291F81" w:rsidRDefault="001703B9" w:rsidP="001E4694">
            <w:pPr>
              <w:spacing w:line="280" w:lineRule="atLeast"/>
              <w:jc w:val="both"/>
            </w:pPr>
            <w:r w:rsidRPr="00291F81">
              <w:t>E-mailadres:</w:t>
            </w:r>
          </w:p>
        </w:tc>
      </w:tr>
      <w:tr w:rsidR="001703B9" w:rsidRPr="00291F81" w14:paraId="0339AEFE" w14:textId="77777777" w:rsidTr="001E4694">
        <w:trPr>
          <w:trHeight w:val="339"/>
        </w:trPr>
        <w:tc>
          <w:tcPr>
            <w:tcW w:w="9776" w:type="dxa"/>
            <w:gridSpan w:val="2"/>
            <w:shd w:val="clear" w:color="auto" w:fill="D9D9D9" w:themeFill="background1" w:themeFillShade="D9"/>
            <w:vAlign w:val="center"/>
          </w:tcPr>
          <w:p w14:paraId="014D0807" w14:textId="77777777" w:rsidR="001703B9" w:rsidRPr="00291F81" w:rsidRDefault="001703B9" w:rsidP="001E4694">
            <w:pPr>
              <w:spacing w:line="280" w:lineRule="atLeast"/>
              <w:rPr>
                <w:b/>
              </w:rPr>
            </w:pPr>
            <w:r w:rsidRPr="00291F81">
              <w:rPr>
                <w:b/>
              </w:rPr>
              <w:t>DEEL 3: OMSCHRIJVING REFERENTIEPROJECT</w:t>
            </w:r>
          </w:p>
        </w:tc>
      </w:tr>
      <w:tr w:rsidR="001703B9" w:rsidRPr="00291F81" w14:paraId="7374AD21" w14:textId="77777777" w:rsidTr="001E4694">
        <w:trPr>
          <w:trHeight w:val="284"/>
        </w:trPr>
        <w:tc>
          <w:tcPr>
            <w:tcW w:w="9776" w:type="dxa"/>
            <w:gridSpan w:val="2"/>
            <w:shd w:val="clear" w:color="auto" w:fill="D9D9D9" w:themeFill="background1" w:themeFillShade="D9"/>
            <w:vAlign w:val="center"/>
          </w:tcPr>
          <w:p w14:paraId="56FAED76" w14:textId="77777777" w:rsidR="001703B9" w:rsidRPr="00291F81" w:rsidRDefault="001703B9" w:rsidP="001E4694">
            <w:pPr>
              <w:spacing w:line="280" w:lineRule="atLeast"/>
            </w:pPr>
            <w:r w:rsidRPr="00291F81">
              <w:t>Toon aan dat met de referentieopdracht aan de opgegeven kerncompetenties voldaan wordt.</w:t>
            </w:r>
          </w:p>
        </w:tc>
      </w:tr>
      <w:tr w:rsidR="001703B9" w:rsidRPr="00291F81" w14:paraId="29A68B50" w14:textId="77777777" w:rsidTr="001E4694">
        <w:trPr>
          <w:trHeight w:val="284"/>
        </w:trPr>
        <w:tc>
          <w:tcPr>
            <w:tcW w:w="4390" w:type="dxa"/>
            <w:shd w:val="clear" w:color="auto" w:fill="D9D9D9"/>
            <w:vAlign w:val="center"/>
          </w:tcPr>
          <w:p w14:paraId="5E22B3BD" w14:textId="77777777" w:rsidR="001703B9" w:rsidRPr="00291F81" w:rsidRDefault="001703B9" w:rsidP="001E4694">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74563119" w14:textId="77777777" w:rsidR="001703B9" w:rsidRPr="00291F81" w:rsidRDefault="001703B9" w:rsidP="001E4694">
            <w:pPr>
              <w:spacing w:line="280" w:lineRule="atLeast"/>
              <w:jc w:val="both"/>
            </w:pPr>
          </w:p>
        </w:tc>
      </w:tr>
      <w:tr w:rsidR="001703B9" w:rsidRPr="00291F81" w14:paraId="01DEC253" w14:textId="77777777" w:rsidTr="001E4694">
        <w:trPr>
          <w:trHeight w:val="284"/>
        </w:trPr>
        <w:tc>
          <w:tcPr>
            <w:tcW w:w="4390" w:type="dxa"/>
            <w:shd w:val="clear" w:color="auto" w:fill="D9D9D9"/>
            <w:vAlign w:val="center"/>
          </w:tcPr>
          <w:p w14:paraId="753B4005" w14:textId="77777777" w:rsidR="001703B9" w:rsidRPr="00291F81" w:rsidRDefault="001703B9" w:rsidP="001E4694">
            <w:pPr>
              <w:spacing w:line="280" w:lineRule="atLeast"/>
            </w:pPr>
            <w:r w:rsidRPr="00291F81">
              <w:t>Omvang van het totale referentieproject:</w:t>
            </w:r>
          </w:p>
        </w:tc>
        <w:tc>
          <w:tcPr>
            <w:tcW w:w="5386" w:type="dxa"/>
            <w:vAlign w:val="center"/>
          </w:tcPr>
          <w:p w14:paraId="7D13F659" w14:textId="77777777" w:rsidR="001703B9" w:rsidRPr="00291F81" w:rsidRDefault="001703B9" w:rsidP="001E4694">
            <w:pPr>
              <w:spacing w:line="280" w:lineRule="atLeast"/>
              <w:jc w:val="both"/>
            </w:pPr>
          </w:p>
        </w:tc>
      </w:tr>
      <w:tr w:rsidR="001703B9" w:rsidRPr="00291F81" w14:paraId="629CF07A" w14:textId="77777777" w:rsidTr="001E4694">
        <w:trPr>
          <w:trHeight w:val="284"/>
        </w:trPr>
        <w:tc>
          <w:tcPr>
            <w:tcW w:w="4390" w:type="dxa"/>
            <w:shd w:val="clear" w:color="auto" w:fill="D9D9D9"/>
            <w:vAlign w:val="center"/>
          </w:tcPr>
          <w:p w14:paraId="59D1A5B8" w14:textId="77777777" w:rsidR="001703B9" w:rsidRPr="00291F81" w:rsidRDefault="001703B9" w:rsidP="001E4694">
            <w:pPr>
              <w:spacing w:line="280" w:lineRule="atLeast"/>
            </w:pPr>
            <w:r w:rsidRPr="00291F81">
              <w:t xml:space="preserve">Startdatum van de referentieopdracht: </w:t>
            </w:r>
          </w:p>
        </w:tc>
        <w:tc>
          <w:tcPr>
            <w:tcW w:w="5386" w:type="dxa"/>
            <w:vAlign w:val="center"/>
          </w:tcPr>
          <w:p w14:paraId="5ACF6D32" w14:textId="77777777" w:rsidR="001703B9" w:rsidRPr="00291F81" w:rsidRDefault="001703B9" w:rsidP="001E4694">
            <w:pPr>
              <w:spacing w:line="280" w:lineRule="atLeast"/>
              <w:jc w:val="both"/>
            </w:pPr>
          </w:p>
        </w:tc>
      </w:tr>
      <w:tr w:rsidR="001703B9" w:rsidRPr="00291F81" w14:paraId="78438732" w14:textId="77777777" w:rsidTr="001E4694">
        <w:trPr>
          <w:trHeight w:val="284"/>
        </w:trPr>
        <w:tc>
          <w:tcPr>
            <w:tcW w:w="4390" w:type="dxa"/>
            <w:shd w:val="clear" w:color="auto" w:fill="D9D9D9"/>
            <w:vAlign w:val="center"/>
          </w:tcPr>
          <w:p w14:paraId="39C265F1" w14:textId="77777777" w:rsidR="001703B9" w:rsidRPr="00291F81" w:rsidRDefault="001703B9" w:rsidP="001E4694">
            <w:pPr>
              <w:spacing w:line="280" w:lineRule="atLeast"/>
            </w:pPr>
            <w:r w:rsidRPr="00291F81">
              <w:t>Einddatum of verwachte einddatum van de referentieopdracht:</w:t>
            </w:r>
          </w:p>
        </w:tc>
        <w:tc>
          <w:tcPr>
            <w:tcW w:w="5386" w:type="dxa"/>
            <w:vAlign w:val="center"/>
          </w:tcPr>
          <w:p w14:paraId="71CD9E6C" w14:textId="77777777" w:rsidR="001703B9" w:rsidRPr="00291F81" w:rsidRDefault="001703B9" w:rsidP="001E4694">
            <w:pPr>
              <w:spacing w:line="280" w:lineRule="atLeast"/>
              <w:jc w:val="both"/>
            </w:pPr>
          </w:p>
        </w:tc>
      </w:tr>
      <w:tr w:rsidR="001703B9" w:rsidRPr="00291F81" w14:paraId="7E88DA87" w14:textId="77777777" w:rsidTr="001E4694">
        <w:trPr>
          <w:trHeight w:val="307"/>
        </w:trPr>
        <w:tc>
          <w:tcPr>
            <w:tcW w:w="9776" w:type="dxa"/>
            <w:gridSpan w:val="2"/>
            <w:shd w:val="clear" w:color="auto" w:fill="D9D9D9" w:themeFill="background1" w:themeFillShade="D9"/>
            <w:vAlign w:val="center"/>
          </w:tcPr>
          <w:p w14:paraId="51A69401" w14:textId="77777777" w:rsidR="001703B9" w:rsidRPr="00291F81" w:rsidRDefault="001703B9" w:rsidP="001E4694">
            <w:pPr>
              <w:spacing w:line="280" w:lineRule="atLeast"/>
            </w:pPr>
            <w:r w:rsidRPr="00291F81">
              <w:t>DEEL 4: UITVOERING REFERENTIEPROJECT</w:t>
            </w:r>
          </w:p>
        </w:tc>
      </w:tr>
      <w:tr w:rsidR="001703B9" w:rsidRPr="00291F81" w14:paraId="6CD4411E" w14:textId="77777777" w:rsidTr="001E4694">
        <w:trPr>
          <w:trHeight w:val="284"/>
        </w:trPr>
        <w:tc>
          <w:tcPr>
            <w:tcW w:w="9776" w:type="dxa"/>
            <w:gridSpan w:val="2"/>
            <w:shd w:val="clear" w:color="auto" w:fill="D9D9D9" w:themeFill="background1" w:themeFillShade="D9"/>
            <w:vAlign w:val="center"/>
          </w:tcPr>
          <w:p w14:paraId="63346A06" w14:textId="77777777" w:rsidR="001703B9" w:rsidRPr="00291F81" w:rsidRDefault="001703B9" w:rsidP="001E4694">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1703B9" w:rsidRPr="00291F81" w14:paraId="448C3D29" w14:textId="77777777" w:rsidTr="001E4694">
        <w:tc>
          <w:tcPr>
            <w:tcW w:w="4390" w:type="dxa"/>
            <w:shd w:val="clear" w:color="auto" w:fill="D9D9D9"/>
            <w:vAlign w:val="center"/>
          </w:tcPr>
          <w:p w14:paraId="25D30D0B" w14:textId="77777777" w:rsidR="001703B9" w:rsidRPr="00291F81" w:rsidRDefault="001703B9" w:rsidP="001E4694">
            <w:pPr>
              <w:spacing w:line="280" w:lineRule="atLeast"/>
            </w:pPr>
            <w:r w:rsidRPr="00291F81">
              <w:t>Door wie is de referentieopdracht uitgevoerd:</w:t>
            </w:r>
          </w:p>
        </w:tc>
        <w:tc>
          <w:tcPr>
            <w:tcW w:w="5386" w:type="dxa"/>
            <w:vAlign w:val="center"/>
          </w:tcPr>
          <w:p w14:paraId="2CA81D43"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Zelfstandig door de gegadigde</w:t>
            </w:r>
          </w:p>
          <w:p w14:paraId="48776B01"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Door gegadigde i.s.m. een derde</w:t>
            </w:r>
          </w:p>
          <w:p w14:paraId="2850F323"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Door een derde</w:t>
            </w:r>
          </w:p>
        </w:tc>
      </w:tr>
      <w:tr w:rsidR="001703B9" w:rsidRPr="00291F81" w14:paraId="09BD3638" w14:textId="77777777" w:rsidTr="001E4694">
        <w:tc>
          <w:tcPr>
            <w:tcW w:w="4390" w:type="dxa"/>
            <w:shd w:val="clear" w:color="auto" w:fill="D9D9D9"/>
            <w:vAlign w:val="center"/>
          </w:tcPr>
          <w:p w14:paraId="5313379E" w14:textId="77777777" w:rsidR="001703B9" w:rsidRPr="00291F81" w:rsidRDefault="001703B9" w:rsidP="001E4694">
            <w:pPr>
              <w:spacing w:line="280" w:lineRule="atLeast"/>
            </w:pPr>
            <w:r w:rsidRPr="00291F81">
              <w:t>Rol van de gegadigde bij uitvoering van de referentieopdracht:</w:t>
            </w:r>
          </w:p>
        </w:tc>
        <w:tc>
          <w:tcPr>
            <w:tcW w:w="5386" w:type="dxa"/>
            <w:vAlign w:val="center"/>
          </w:tcPr>
          <w:p w14:paraId="23498D8E"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004653BB">
              <w:t xml:space="preserve"> Gegadigde</w:t>
            </w:r>
          </w:p>
          <w:p w14:paraId="57C83C4D"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Combinant </w:t>
            </w:r>
          </w:p>
          <w:p w14:paraId="37BE4D42"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Onderaannemer</w:t>
            </w:r>
          </w:p>
          <w:p w14:paraId="1AA6BD69"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Geen</w:t>
            </w:r>
          </w:p>
        </w:tc>
      </w:tr>
      <w:tr w:rsidR="001703B9" w:rsidRPr="00291F81" w14:paraId="105BC040" w14:textId="77777777" w:rsidTr="001E4694">
        <w:tc>
          <w:tcPr>
            <w:tcW w:w="4390" w:type="dxa"/>
            <w:shd w:val="clear" w:color="auto" w:fill="D9D9D9"/>
            <w:vAlign w:val="center"/>
          </w:tcPr>
          <w:p w14:paraId="3AD5CA5A" w14:textId="77777777" w:rsidR="001703B9" w:rsidRPr="00291F81" w:rsidRDefault="001703B9" w:rsidP="001E4694">
            <w:pPr>
              <w:spacing w:line="280" w:lineRule="atLeast"/>
            </w:pPr>
            <w:r w:rsidRPr="00291F81">
              <w:lastRenderedPageBreak/>
              <w:t>Als de referentieopdracht is uitgevoerd door of i.s.m. een derde, NAW gegevens van de derde:</w:t>
            </w:r>
          </w:p>
        </w:tc>
        <w:tc>
          <w:tcPr>
            <w:tcW w:w="5386" w:type="dxa"/>
            <w:vAlign w:val="center"/>
          </w:tcPr>
          <w:p w14:paraId="36C0A787" w14:textId="77777777" w:rsidR="001703B9" w:rsidRPr="00291F81" w:rsidRDefault="001703B9" w:rsidP="001E4694">
            <w:pPr>
              <w:spacing w:line="280" w:lineRule="atLeast"/>
              <w:jc w:val="both"/>
            </w:pPr>
            <w:r w:rsidRPr="00291F81">
              <w:t>Naam:</w:t>
            </w:r>
          </w:p>
          <w:p w14:paraId="17E7AECD" w14:textId="77777777" w:rsidR="001703B9" w:rsidRPr="00291F81" w:rsidRDefault="001703B9" w:rsidP="001E4694">
            <w:pPr>
              <w:spacing w:line="280" w:lineRule="atLeast"/>
              <w:jc w:val="both"/>
            </w:pPr>
            <w:r w:rsidRPr="00291F81">
              <w:t>Adres:</w:t>
            </w:r>
          </w:p>
          <w:p w14:paraId="2E29B043" w14:textId="77777777" w:rsidR="001703B9" w:rsidRPr="00291F81" w:rsidRDefault="001703B9" w:rsidP="001E4694">
            <w:pPr>
              <w:spacing w:line="280" w:lineRule="atLeast"/>
              <w:jc w:val="both"/>
            </w:pPr>
            <w:r w:rsidRPr="00291F81">
              <w:t>Plaats:</w:t>
            </w:r>
          </w:p>
        </w:tc>
      </w:tr>
      <w:tr w:rsidR="001703B9" w:rsidRPr="00291F81" w14:paraId="61868EBA" w14:textId="77777777" w:rsidTr="001E4694">
        <w:tc>
          <w:tcPr>
            <w:tcW w:w="4390" w:type="dxa"/>
            <w:shd w:val="clear" w:color="auto" w:fill="D9D9D9"/>
            <w:vAlign w:val="center"/>
          </w:tcPr>
          <w:p w14:paraId="2AEB1CC9" w14:textId="77777777" w:rsidR="001703B9" w:rsidRPr="00291F81" w:rsidRDefault="001703B9" w:rsidP="001E4694">
            <w:pPr>
              <w:spacing w:line="280" w:lineRule="atLeast"/>
            </w:pPr>
            <w:r w:rsidRPr="00291F81">
              <w:t xml:space="preserve">Als de referentieopdracht is uitgevoerd door of i.s.m. een derde, rol van de opgegeven derde bij de uitvoering: </w:t>
            </w:r>
          </w:p>
        </w:tc>
        <w:tc>
          <w:tcPr>
            <w:tcW w:w="5386" w:type="dxa"/>
            <w:vAlign w:val="center"/>
          </w:tcPr>
          <w:p w14:paraId="18BC1414"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w:t>
            </w:r>
            <w:r w:rsidR="004653BB">
              <w:t>Gegadigde</w:t>
            </w:r>
          </w:p>
          <w:p w14:paraId="025AFA91"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Combinant </w:t>
            </w:r>
          </w:p>
          <w:p w14:paraId="774B4219"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Onderaannemer</w:t>
            </w:r>
          </w:p>
          <w:p w14:paraId="1D33A67B" w14:textId="77777777" w:rsidR="001703B9" w:rsidRPr="00291F81" w:rsidRDefault="001703B9" w:rsidP="001E4694">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431E4E">
              <w:fldChar w:fldCharType="separate"/>
            </w:r>
            <w:r w:rsidRPr="00291F81">
              <w:fldChar w:fldCharType="end"/>
            </w:r>
            <w:r w:rsidRPr="00291F81">
              <w:t xml:space="preserve"> n.v.t.</w:t>
            </w:r>
          </w:p>
        </w:tc>
      </w:tr>
      <w:tr w:rsidR="001703B9" w:rsidRPr="00291F81" w14:paraId="64D84721" w14:textId="77777777" w:rsidTr="001E4694">
        <w:tc>
          <w:tcPr>
            <w:tcW w:w="4390" w:type="dxa"/>
            <w:shd w:val="clear" w:color="auto" w:fill="D9D9D9"/>
            <w:vAlign w:val="center"/>
          </w:tcPr>
          <w:p w14:paraId="021E71CE" w14:textId="77777777" w:rsidR="001703B9" w:rsidRPr="00291F81" w:rsidRDefault="001703B9" w:rsidP="001E4694">
            <w:pPr>
              <w:spacing w:line="280" w:lineRule="atLeast"/>
            </w:pPr>
            <w:r w:rsidRPr="00291F81">
              <w:t>Als het project is uitgevoerd door of i.s.m. een derde, beschrijf welke partij welke werkzaamheden uitgevoerd heeft:</w:t>
            </w:r>
          </w:p>
        </w:tc>
        <w:tc>
          <w:tcPr>
            <w:tcW w:w="5386" w:type="dxa"/>
            <w:vAlign w:val="center"/>
          </w:tcPr>
          <w:p w14:paraId="6500A574" w14:textId="77777777" w:rsidR="001703B9" w:rsidRPr="00291F81" w:rsidRDefault="001703B9" w:rsidP="001E4694">
            <w:pPr>
              <w:spacing w:line="280" w:lineRule="atLeast"/>
              <w:jc w:val="both"/>
            </w:pPr>
            <w:r w:rsidRPr="00291F81">
              <w:t xml:space="preserve"> </w:t>
            </w:r>
          </w:p>
        </w:tc>
      </w:tr>
    </w:tbl>
    <w:p w14:paraId="582DB4B9" w14:textId="77777777" w:rsidR="001703B9" w:rsidRPr="00291F81" w:rsidRDefault="001703B9" w:rsidP="001703B9">
      <w:pPr>
        <w:spacing w:line="280" w:lineRule="atLeast"/>
      </w:pPr>
    </w:p>
    <w:p w14:paraId="6C7B0116" w14:textId="77777777" w:rsidR="001703B9" w:rsidRPr="00291F81" w:rsidRDefault="001703B9" w:rsidP="001703B9">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1703B9" w:rsidRPr="00291F81" w14:paraId="1193CEA6" w14:textId="77777777" w:rsidTr="001E4694">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87B4" w14:textId="77777777" w:rsidR="001703B9" w:rsidRPr="00291F81" w:rsidRDefault="001703B9" w:rsidP="001E4694">
            <w:pPr>
              <w:spacing w:line="280" w:lineRule="atLeast"/>
            </w:pPr>
            <w:r w:rsidRPr="00291F81">
              <w:t>Getekend voor akkoord:</w:t>
            </w:r>
          </w:p>
        </w:tc>
      </w:tr>
      <w:tr w:rsidR="001703B9" w:rsidRPr="00291F81" w14:paraId="744E80A6" w14:textId="77777777" w:rsidTr="001E4694">
        <w:tc>
          <w:tcPr>
            <w:tcW w:w="3815" w:type="dxa"/>
            <w:tcBorders>
              <w:top w:val="single" w:sz="4" w:space="0" w:color="auto"/>
              <w:left w:val="single" w:sz="4" w:space="0" w:color="auto"/>
              <w:bottom w:val="single" w:sz="4" w:space="0" w:color="auto"/>
              <w:right w:val="single" w:sz="4" w:space="0" w:color="auto"/>
            </w:tcBorders>
          </w:tcPr>
          <w:p w14:paraId="6E6B6A01" w14:textId="77777777" w:rsidR="001703B9" w:rsidRPr="00291F81" w:rsidRDefault="001703B9" w:rsidP="001E4694">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29CE8EF1" w14:textId="77777777" w:rsidR="001703B9" w:rsidRPr="00291F81" w:rsidRDefault="001703B9" w:rsidP="001E4694">
            <w:pPr>
              <w:spacing w:line="280" w:lineRule="atLeast"/>
            </w:pPr>
          </w:p>
        </w:tc>
      </w:tr>
      <w:tr w:rsidR="001703B9" w:rsidRPr="00291F81" w14:paraId="070A0B9E" w14:textId="77777777" w:rsidTr="001E4694">
        <w:tc>
          <w:tcPr>
            <w:tcW w:w="3815" w:type="dxa"/>
            <w:tcBorders>
              <w:top w:val="single" w:sz="4" w:space="0" w:color="auto"/>
              <w:left w:val="single" w:sz="4" w:space="0" w:color="auto"/>
              <w:bottom w:val="single" w:sz="4" w:space="0" w:color="auto"/>
              <w:right w:val="single" w:sz="4" w:space="0" w:color="auto"/>
            </w:tcBorders>
          </w:tcPr>
          <w:p w14:paraId="02AA5CFD" w14:textId="77777777" w:rsidR="001703B9" w:rsidRPr="00291F81" w:rsidRDefault="001703B9" w:rsidP="001E4694">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5CBE12FA" w14:textId="77777777" w:rsidR="001703B9" w:rsidRPr="00291F81" w:rsidRDefault="001703B9" w:rsidP="001E4694">
            <w:pPr>
              <w:spacing w:line="280" w:lineRule="atLeast"/>
            </w:pPr>
          </w:p>
          <w:p w14:paraId="02EADC17" w14:textId="77777777" w:rsidR="001703B9" w:rsidRPr="00291F81" w:rsidRDefault="001703B9" w:rsidP="001E4694">
            <w:pPr>
              <w:spacing w:line="280" w:lineRule="atLeast"/>
            </w:pPr>
          </w:p>
        </w:tc>
      </w:tr>
      <w:tr w:rsidR="001703B9" w:rsidRPr="00291F81" w14:paraId="77911840" w14:textId="77777777" w:rsidTr="001E4694">
        <w:tc>
          <w:tcPr>
            <w:tcW w:w="3815" w:type="dxa"/>
            <w:tcBorders>
              <w:top w:val="single" w:sz="4" w:space="0" w:color="auto"/>
              <w:left w:val="single" w:sz="4" w:space="0" w:color="auto"/>
              <w:bottom w:val="single" w:sz="4" w:space="0" w:color="auto"/>
              <w:right w:val="single" w:sz="4" w:space="0" w:color="auto"/>
            </w:tcBorders>
          </w:tcPr>
          <w:p w14:paraId="276C54CA" w14:textId="77777777" w:rsidR="001703B9" w:rsidRPr="00291F81" w:rsidRDefault="001703B9" w:rsidP="001E4694">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01FD902F" w14:textId="77777777" w:rsidR="001703B9" w:rsidRPr="00291F81" w:rsidRDefault="001703B9" w:rsidP="001E4694">
            <w:pPr>
              <w:spacing w:line="280" w:lineRule="atLeast"/>
            </w:pPr>
          </w:p>
        </w:tc>
      </w:tr>
      <w:tr w:rsidR="001703B9" w:rsidRPr="00291F81" w14:paraId="082906B8" w14:textId="77777777" w:rsidTr="001E4694">
        <w:tc>
          <w:tcPr>
            <w:tcW w:w="3815" w:type="dxa"/>
            <w:tcBorders>
              <w:top w:val="single" w:sz="4" w:space="0" w:color="auto"/>
              <w:left w:val="single" w:sz="4" w:space="0" w:color="auto"/>
              <w:bottom w:val="single" w:sz="4" w:space="0" w:color="auto"/>
              <w:right w:val="single" w:sz="4" w:space="0" w:color="auto"/>
            </w:tcBorders>
          </w:tcPr>
          <w:p w14:paraId="145C4827" w14:textId="77777777" w:rsidR="001703B9" w:rsidRPr="00291F81" w:rsidRDefault="001703B9" w:rsidP="001E4694">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3348BA8A" w14:textId="77777777" w:rsidR="001703B9" w:rsidRPr="00291F81" w:rsidRDefault="001703B9" w:rsidP="001E4694">
            <w:pPr>
              <w:spacing w:line="280" w:lineRule="atLeast"/>
            </w:pPr>
          </w:p>
        </w:tc>
      </w:tr>
      <w:tr w:rsidR="001703B9" w:rsidRPr="00291F81" w14:paraId="5FE3C15A" w14:textId="77777777" w:rsidTr="001E4694">
        <w:tc>
          <w:tcPr>
            <w:tcW w:w="3815" w:type="dxa"/>
            <w:tcBorders>
              <w:top w:val="single" w:sz="4" w:space="0" w:color="auto"/>
              <w:left w:val="single" w:sz="4" w:space="0" w:color="auto"/>
              <w:bottom w:val="single" w:sz="4" w:space="0" w:color="auto"/>
              <w:right w:val="single" w:sz="4" w:space="0" w:color="auto"/>
            </w:tcBorders>
          </w:tcPr>
          <w:p w14:paraId="28F3785E" w14:textId="77777777" w:rsidR="001703B9" w:rsidRPr="00291F81" w:rsidRDefault="001703B9" w:rsidP="001E4694">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1F5D787B" w14:textId="77777777" w:rsidR="001703B9" w:rsidRPr="00291F81" w:rsidRDefault="001703B9" w:rsidP="001E4694">
            <w:pPr>
              <w:spacing w:line="280" w:lineRule="atLeast"/>
            </w:pPr>
          </w:p>
        </w:tc>
      </w:tr>
      <w:tr w:rsidR="001703B9" w:rsidRPr="00291F81" w14:paraId="3778F9DE" w14:textId="77777777" w:rsidTr="001E4694">
        <w:tc>
          <w:tcPr>
            <w:tcW w:w="3815" w:type="dxa"/>
            <w:tcBorders>
              <w:top w:val="single" w:sz="4" w:space="0" w:color="auto"/>
              <w:left w:val="single" w:sz="4" w:space="0" w:color="auto"/>
              <w:bottom w:val="single" w:sz="4" w:space="0" w:color="auto"/>
              <w:right w:val="single" w:sz="4" w:space="0" w:color="auto"/>
            </w:tcBorders>
          </w:tcPr>
          <w:p w14:paraId="3F7D7C27" w14:textId="77777777" w:rsidR="001703B9" w:rsidRPr="00291F81" w:rsidRDefault="001703B9" w:rsidP="001E4694">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4C10B192" w14:textId="77777777" w:rsidR="001703B9" w:rsidRPr="00291F81" w:rsidRDefault="001703B9" w:rsidP="001E4694">
            <w:pPr>
              <w:spacing w:line="280" w:lineRule="atLeast"/>
            </w:pPr>
          </w:p>
        </w:tc>
      </w:tr>
    </w:tbl>
    <w:p w14:paraId="37168C98" w14:textId="77777777" w:rsidR="001703B9" w:rsidRPr="00291F81" w:rsidRDefault="001703B9" w:rsidP="001703B9">
      <w:pPr>
        <w:spacing w:line="280" w:lineRule="atLeast"/>
        <w:rPr>
          <w:rFonts w:cs="Arial"/>
          <w:bCs/>
          <w:i/>
          <w:color w:val="00B0F0"/>
          <w:kern w:val="32"/>
        </w:rPr>
      </w:pPr>
      <w:r w:rsidRPr="00291F81">
        <w:rPr>
          <w:color w:val="00B0F0"/>
        </w:rPr>
        <w:br w:type="page"/>
      </w:r>
    </w:p>
    <w:p w14:paraId="771C7FFA" w14:textId="5FD92D89" w:rsidR="001703B9" w:rsidRPr="00291F81" w:rsidRDefault="001703B9" w:rsidP="001703B9">
      <w:pPr>
        <w:pStyle w:val="1-Kop1MemoCorversenBS"/>
        <w:numPr>
          <w:ilvl w:val="0"/>
          <w:numId w:val="0"/>
        </w:numPr>
        <w:ind w:left="425" w:hanging="425"/>
      </w:pPr>
      <w:bookmarkStart w:id="12" w:name="_Toc106012201"/>
      <w:r w:rsidRPr="00291F81">
        <w:lastRenderedPageBreak/>
        <w:t xml:space="preserve">Bijlage </w:t>
      </w:r>
      <w:r>
        <w:t>VI</w:t>
      </w:r>
      <w:r w:rsidRPr="00291F81">
        <w:t xml:space="preserve"> Beantwoording selectiecriteria</w:t>
      </w:r>
      <w:bookmarkEnd w:id="12"/>
      <w:r w:rsidRPr="00291F81">
        <w:t xml:space="preserve"> </w:t>
      </w:r>
    </w:p>
    <w:p w14:paraId="1B669514" w14:textId="77777777" w:rsidR="000055A7" w:rsidRDefault="000055A7" w:rsidP="00291F81">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072BAA" w:rsidRPr="004C2301" w14:paraId="336F7CAC" w14:textId="77777777" w:rsidTr="0034001D">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971F276" w14:textId="77777777" w:rsidR="00072BAA" w:rsidRPr="004C2301" w:rsidRDefault="00072BAA" w:rsidP="00072BAA">
            <w:pPr>
              <w:spacing w:line="280" w:lineRule="atLeast"/>
              <w:rPr>
                <w:rFonts w:cs="Times New Roman"/>
                <w:sz w:val="20"/>
                <w:szCs w:val="20"/>
                <w:lang w:val="nl-NL"/>
              </w:rPr>
            </w:pPr>
            <w:r w:rsidRPr="004C2301">
              <w:rPr>
                <w:sz w:val="20"/>
                <w:szCs w:val="20"/>
                <w:lang w:val="nl-NL"/>
              </w:rPr>
              <w:t>Kerncompetentie 1 - civieltechnische adviesdiensten gebiedsontwikkeling</w:t>
            </w:r>
          </w:p>
        </w:tc>
      </w:tr>
      <w:tr w:rsidR="00072BAA" w:rsidRPr="004C2301" w14:paraId="1027AB8C" w14:textId="77777777" w:rsidTr="0034001D">
        <w:tc>
          <w:tcPr>
            <w:tcW w:w="500" w:type="dxa"/>
          </w:tcPr>
          <w:p w14:paraId="570EAA39" w14:textId="77777777" w:rsidR="00072BAA" w:rsidRPr="004C2301" w:rsidRDefault="00B9415D" w:rsidP="00072BAA">
            <w:pPr>
              <w:spacing w:line="280" w:lineRule="atLeast"/>
              <w:rPr>
                <w:rFonts w:cs="Arial"/>
                <w:bCs/>
                <w:kern w:val="32"/>
                <w:sz w:val="20"/>
                <w:szCs w:val="20"/>
                <w:lang w:val="nl-NL"/>
              </w:rPr>
            </w:pPr>
            <w:r w:rsidRPr="004C2301">
              <w:rPr>
                <w:rFonts w:cs="Arial"/>
                <w:bCs/>
                <w:kern w:val="32"/>
                <w:sz w:val="20"/>
                <w:szCs w:val="20"/>
                <w:lang w:val="nl-NL"/>
              </w:rPr>
              <w:t>1.</w:t>
            </w:r>
          </w:p>
        </w:tc>
        <w:tc>
          <w:tcPr>
            <w:tcW w:w="8148" w:type="dxa"/>
          </w:tcPr>
          <w:p w14:paraId="68A54171" w14:textId="6220504A" w:rsidR="00072BAA" w:rsidRPr="004C2301" w:rsidRDefault="00A07BD0" w:rsidP="00B9415D">
            <w:pPr>
              <w:spacing w:line="280" w:lineRule="atLeast"/>
              <w:contextualSpacing/>
              <w:jc w:val="both"/>
              <w:rPr>
                <w:rFonts w:cs="Arial"/>
                <w:bCs/>
                <w:kern w:val="32"/>
                <w:sz w:val="20"/>
                <w:szCs w:val="20"/>
                <w:lang w:val="nl-NL"/>
              </w:rPr>
            </w:pPr>
            <w:r w:rsidRPr="004C2301">
              <w:rPr>
                <w:rFonts w:ascii="Trebuchet MS" w:hAnsi="Trebuchet MS"/>
                <w:sz w:val="20"/>
                <w:szCs w:val="20"/>
                <w:lang w:val="nl-NL"/>
              </w:rPr>
              <w:t>Het opstellen van meerdere inrichtingsplannen en stedenbouwkundig matenplannen op basis van het verkavelingsplan en bouwveldpaspoort</w:t>
            </w:r>
          </w:p>
        </w:tc>
        <w:tc>
          <w:tcPr>
            <w:tcW w:w="1150" w:type="dxa"/>
          </w:tcPr>
          <w:p w14:paraId="26CC8C1B" w14:textId="77777777" w:rsidR="00072BAA" w:rsidRPr="004C2301" w:rsidRDefault="00B9415D" w:rsidP="00072BAA">
            <w:pPr>
              <w:spacing w:line="280" w:lineRule="atLeast"/>
              <w:rPr>
                <w:rFonts w:cs="Arial"/>
                <w:bCs/>
                <w:i/>
                <w:kern w:val="32"/>
                <w:sz w:val="20"/>
                <w:szCs w:val="20"/>
                <w:lang w:val="nl-NL"/>
              </w:rPr>
            </w:pPr>
            <w:r w:rsidRPr="004C2301">
              <w:rPr>
                <w:rFonts w:cs="Arial"/>
                <w:bCs/>
                <w:i/>
                <w:kern w:val="32"/>
                <w:sz w:val="20"/>
                <w:szCs w:val="20"/>
                <w:lang w:val="nl-NL"/>
              </w:rPr>
              <w:t>ja / nee</w:t>
            </w:r>
          </w:p>
        </w:tc>
      </w:tr>
      <w:tr w:rsidR="00B9415D" w:rsidRPr="004C2301" w14:paraId="441B035E" w14:textId="77777777" w:rsidTr="0034001D">
        <w:tc>
          <w:tcPr>
            <w:tcW w:w="500" w:type="dxa"/>
          </w:tcPr>
          <w:p w14:paraId="5CECD520" w14:textId="77777777" w:rsidR="00B9415D" w:rsidRPr="004C2301" w:rsidRDefault="00B9415D" w:rsidP="00072BAA">
            <w:pPr>
              <w:spacing w:line="280" w:lineRule="atLeast"/>
              <w:rPr>
                <w:rFonts w:cs="Arial"/>
                <w:bCs/>
                <w:kern w:val="32"/>
                <w:sz w:val="20"/>
                <w:szCs w:val="20"/>
                <w:lang w:val="nl-NL"/>
              </w:rPr>
            </w:pPr>
            <w:r w:rsidRPr="004C2301">
              <w:rPr>
                <w:rFonts w:cs="Arial"/>
                <w:bCs/>
                <w:kern w:val="32"/>
                <w:sz w:val="20"/>
                <w:szCs w:val="20"/>
                <w:lang w:val="nl-NL"/>
              </w:rPr>
              <w:t>2.</w:t>
            </w:r>
          </w:p>
        </w:tc>
        <w:tc>
          <w:tcPr>
            <w:tcW w:w="8148" w:type="dxa"/>
          </w:tcPr>
          <w:p w14:paraId="04B92078" w14:textId="2008800D" w:rsidR="00B9415D" w:rsidRPr="004C2301" w:rsidRDefault="00BB6864" w:rsidP="00B9415D">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Opstellen/integreren van “Natuur inclusief bouwen” (ecologischplan en maatregelenpakket), energie/circulariteit in planvorming</w:t>
            </w:r>
          </w:p>
        </w:tc>
        <w:tc>
          <w:tcPr>
            <w:tcW w:w="1150" w:type="dxa"/>
          </w:tcPr>
          <w:p w14:paraId="4D1F4807" w14:textId="77777777" w:rsidR="00B9415D" w:rsidRPr="004C2301" w:rsidRDefault="00B9415D" w:rsidP="00072BAA">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7C18CF76" w14:textId="77777777" w:rsidTr="0034001D">
        <w:tc>
          <w:tcPr>
            <w:tcW w:w="500" w:type="dxa"/>
          </w:tcPr>
          <w:p w14:paraId="5B5D0A48"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3.</w:t>
            </w:r>
          </w:p>
        </w:tc>
        <w:tc>
          <w:tcPr>
            <w:tcW w:w="8148" w:type="dxa"/>
          </w:tcPr>
          <w:p w14:paraId="1B6063E5" w14:textId="2A1A129C"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uitvragen, uitzetten en begeleiden van onderzoek van tenminste vier van de volgende vakgebieden; bodem (milieu), water, geotechniek, archeologie, explosieven, milieu, Wet natuurbescherming (WnB) als onderdeel van een project</w:t>
            </w:r>
          </w:p>
        </w:tc>
        <w:tc>
          <w:tcPr>
            <w:tcW w:w="1150" w:type="dxa"/>
          </w:tcPr>
          <w:p w14:paraId="5BE505B5"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6631F5AA" w14:textId="77777777" w:rsidTr="0034001D">
        <w:tc>
          <w:tcPr>
            <w:tcW w:w="500" w:type="dxa"/>
          </w:tcPr>
          <w:p w14:paraId="5EDBD27C"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4.</w:t>
            </w:r>
          </w:p>
        </w:tc>
        <w:tc>
          <w:tcPr>
            <w:tcW w:w="8148" w:type="dxa"/>
          </w:tcPr>
          <w:p w14:paraId="3226B930" w14:textId="0F6A8816"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het waterhuishoudkundig plan incl. hydraulische berekeningen</w:t>
            </w:r>
          </w:p>
        </w:tc>
        <w:tc>
          <w:tcPr>
            <w:tcW w:w="1150" w:type="dxa"/>
          </w:tcPr>
          <w:p w14:paraId="129B2D9F"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66158708" w14:textId="77777777" w:rsidTr="0034001D">
        <w:tc>
          <w:tcPr>
            <w:tcW w:w="500" w:type="dxa"/>
          </w:tcPr>
          <w:p w14:paraId="25AA70D9"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5.</w:t>
            </w:r>
          </w:p>
        </w:tc>
        <w:tc>
          <w:tcPr>
            <w:tcW w:w="8148" w:type="dxa"/>
          </w:tcPr>
          <w:p w14:paraId="16B7F280" w14:textId="0911958E"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coördineren van de vooraanleg van kabels &amp; leidingen</w:t>
            </w:r>
          </w:p>
        </w:tc>
        <w:tc>
          <w:tcPr>
            <w:tcW w:w="1150" w:type="dxa"/>
          </w:tcPr>
          <w:p w14:paraId="29DEDEC9"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5899FCF7" w14:textId="77777777" w:rsidTr="0034001D">
        <w:tc>
          <w:tcPr>
            <w:tcW w:w="500" w:type="dxa"/>
          </w:tcPr>
          <w:p w14:paraId="62EA18B8"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6.</w:t>
            </w:r>
          </w:p>
        </w:tc>
        <w:tc>
          <w:tcPr>
            <w:tcW w:w="8148" w:type="dxa"/>
          </w:tcPr>
          <w:p w14:paraId="49C32A61" w14:textId="44EE9534"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adviezen van tenminste vier van de volgende adviezen, zoals, rioleringsplan, hydraulische berekeningen duikers, klimaat adaptieve maatregelenplan, groenplan, verhardingsadvies, verlichtingsplan (incl. kabelberekeningen)</w:t>
            </w:r>
          </w:p>
        </w:tc>
        <w:tc>
          <w:tcPr>
            <w:tcW w:w="1150" w:type="dxa"/>
          </w:tcPr>
          <w:p w14:paraId="5F3D956A"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7AC3D912" w14:textId="77777777" w:rsidTr="00BB6864">
        <w:trPr>
          <w:trHeight w:val="123"/>
        </w:trPr>
        <w:tc>
          <w:tcPr>
            <w:tcW w:w="500" w:type="dxa"/>
          </w:tcPr>
          <w:p w14:paraId="268A7A6E"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7.</w:t>
            </w:r>
          </w:p>
        </w:tc>
        <w:tc>
          <w:tcPr>
            <w:tcW w:w="8148" w:type="dxa"/>
          </w:tcPr>
          <w:p w14:paraId="29879A9D" w14:textId="6EA27322"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SSK-ramingen en directiebegrotingen</w:t>
            </w:r>
          </w:p>
        </w:tc>
        <w:tc>
          <w:tcPr>
            <w:tcW w:w="1150" w:type="dxa"/>
          </w:tcPr>
          <w:p w14:paraId="52434BE8"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B6864" w:rsidRPr="004C2301" w14:paraId="5DA5E014" w14:textId="77777777" w:rsidTr="0034001D">
        <w:tc>
          <w:tcPr>
            <w:tcW w:w="500" w:type="dxa"/>
          </w:tcPr>
          <w:p w14:paraId="466B86EB" w14:textId="77777777" w:rsidR="00BB6864" w:rsidRPr="004C2301" w:rsidRDefault="00BB6864" w:rsidP="00BB6864">
            <w:pPr>
              <w:spacing w:line="280" w:lineRule="atLeast"/>
              <w:rPr>
                <w:rFonts w:cs="Arial"/>
                <w:bCs/>
                <w:kern w:val="32"/>
                <w:sz w:val="20"/>
                <w:szCs w:val="20"/>
                <w:lang w:val="nl-NL"/>
              </w:rPr>
            </w:pPr>
            <w:r w:rsidRPr="004C2301">
              <w:rPr>
                <w:rFonts w:cs="Arial"/>
                <w:bCs/>
                <w:kern w:val="32"/>
                <w:sz w:val="20"/>
                <w:szCs w:val="20"/>
                <w:lang w:val="nl-NL"/>
              </w:rPr>
              <w:t>8.</w:t>
            </w:r>
          </w:p>
        </w:tc>
        <w:tc>
          <w:tcPr>
            <w:tcW w:w="8148" w:type="dxa"/>
          </w:tcPr>
          <w:p w14:paraId="2623B71F" w14:textId="6927DE81" w:rsidR="00BB6864" w:rsidRPr="004C2301" w:rsidRDefault="00BB6864" w:rsidP="00BB6864">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uitwerken  gedetailleerde bestekstekeningen en het opstellen van RAW- bestekken voor het bouw- en woonrijp maken</w:t>
            </w:r>
          </w:p>
        </w:tc>
        <w:tc>
          <w:tcPr>
            <w:tcW w:w="1150" w:type="dxa"/>
          </w:tcPr>
          <w:p w14:paraId="4334DA42" w14:textId="77777777" w:rsidR="00BB6864" w:rsidRPr="004C2301" w:rsidRDefault="00BB6864" w:rsidP="00BB6864">
            <w:pPr>
              <w:spacing w:line="280" w:lineRule="atLeast"/>
              <w:rPr>
                <w:rFonts w:cs="Arial"/>
                <w:bCs/>
                <w:i/>
                <w:kern w:val="32"/>
                <w:sz w:val="20"/>
                <w:szCs w:val="20"/>
                <w:lang w:val="nl-NL"/>
              </w:rPr>
            </w:pPr>
            <w:r w:rsidRPr="004C2301">
              <w:rPr>
                <w:rFonts w:cs="Arial"/>
                <w:bCs/>
                <w:i/>
                <w:kern w:val="32"/>
                <w:sz w:val="20"/>
                <w:szCs w:val="20"/>
                <w:lang w:val="nl-NL"/>
              </w:rPr>
              <w:t>ja / nee</w:t>
            </w:r>
          </w:p>
        </w:tc>
      </w:tr>
      <w:tr w:rsidR="00B9415D" w:rsidRPr="004C2301" w14:paraId="62F983FC" w14:textId="77777777" w:rsidTr="0034001D">
        <w:tc>
          <w:tcPr>
            <w:tcW w:w="500" w:type="dxa"/>
          </w:tcPr>
          <w:p w14:paraId="3F9251C2" w14:textId="77777777" w:rsidR="00B9415D" w:rsidRPr="004C2301" w:rsidRDefault="00B9415D" w:rsidP="00072BAA">
            <w:pPr>
              <w:spacing w:line="280" w:lineRule="atLeast"/>
              <w:rPr>
                <w:rFonts w:cs="Arial"/>
                <w:bCs/>
                <w:kern w:val="32"/>
                <w:sz w:val="20"/>
                <w:szCs w:val="20"/>
                <w:lang w:val="nl-NL"/>
              </w:rPr>
            </w:pPr>
            <w:r w:rsidRPr="004C2301">
              <w:rPr>
                <w:rFonts w:cs="Arial"/>
                <w:bCs/>
                <w:kern w:val="32"/>
                <w:sz w:val="20"/>
                <w:szCs w:val="20"/>
                <w:lang w:val="nl-NL"/>
              </w:rPr>
              <w:t>9.</w:t>
            </w:r>
          </w:p>
        </w:tc>
        <w:tc>
          <w:tcPr>
            <w:tcW w:w="8148" w:type="dxa"/>
          </w:tcPr>
          <w:p w14:paraId="6B5747EE" w14:textId="77777777" w:rsidR="00B9415D" w:rsidRPr="004C2301" w:rsidRDefault="00B9415D" w:rsidP="00B9415D">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verzorgen en begeleiden van aanbestedingstrajecten van bouw- en woonrijp projecten via TenderNed</w:t>
            </w:r>
          </w:p>
        </w:tc>
        <w:tc>
          <w:tcPr>
            <w:tcW w:w="1150" w:type="dxa"/>
          </w:tcPr>
          <w:p w14:paraId="0E6F681B" w14:textId="77777777" w:rsidR="00B9415D" w:rsidRPr="004C2301" w:rsidRDefault="00B9415D" w:rsidP="00072BAA">
            <w:pPr>
              <w:spacing w:line="280" w:lineRule="atLeast"/>
              <w:rPr>
                <w:rFonts w:cs="Arial"/>
                <w:bCs/>
                <w:i/>
                <w:kern w:val="32"/>
                <w:sz w:val="20"/>
                <w:szCs w:val="20"/>
                <w:lang w:val="nl-NL"/>
              </w:rPr>
            </w:pPr>
            <w:r w:rsidRPr="004C2301">
              <w:rPr>
                <w:rFonts w:cs="Arial"/>
                <w:bCs/>
                <w:i/>
                <w:kern w:val="32"/>
                <w:sz w:val="20"/>
                <w:szCs w:val="20"/>
                <w:lang w:val="nl-NL"/>
              </w:rPr>
              <w:t>ja / nee</w:t>
            </w:r>
          </w:p>
        </w:tc>
      </w:tr>
      <w:tr w:rsidR="00B9415D" w:rsidRPr="004C2301" w14:paraId="15751C10" w14:textId="77777777" w:rsidTr="0034001D">
        <w:tc>
          <w:tcPr>
            <w:tcW w:w="500" w:type="dxa"/>
          </w:tcPr>
          <w:p w14:paraId="194952E2" w14:textId="77777777" w:rsidR="00B9415D" w:rsidRPr="004C2301" w:rsidRDefault="00B9415D" w:rsidP="00072BAA">
            <w:pPr>
              <w:spacing w:line="280" w:lineRule="atLeast"/>
              <w:rPr>
                <w:rFonts w:cs="Arial"/>
                <w:bCs/>
                <w:kern w:val="32"/>
                <w:sz w:val="20"/>
                <w:szCs w:val="20"/>
                <w:lang w:val="nl-NL"/>
              </w:rPr>
            </w:pPr>
            <w:r w:rsidRPr="004C2301">
              <w:rPr>
                <w:rFonts w:cs="Arial"/>
                <w:bCs/>
                <w:kern w:val="32"/>
                <w:sz w:val="20"/>
                <w:szCs w:val="20"/>
                <w:lang w:val="nl-NL"/>
              </w:rPr>
              <w:t>10.</w:t>
            </w:r>
          </w:p>
        </w:tc>
        <w:tc>
          <w:tcPr>
            <w:tcW w:w="8148" w:type="dxa"/>
          </w:tcPr>
          <w:p w14:paraId="2CFD7701" w14:textId="77777777" w:rsidR="00B9415D" w:rsidRPr="004C2301" w:rsidRDefault="00B9415D" w:rsidP="00B9415D">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Ondersteunend tekenwerk (o.a. bouwveldpaspoorten, gronduitgiftetekeningen, verwerken revisie in de ondergrond)</w:t>
            </w:r>
          </w:p>
        </w:tc>
        <w:tc>
          <w:tcPr>
            <w:tcW w:w="1150" w:type="dxa"/>
          </w:tcPr>
          <w:p w14:paraId="12CB1F1B" w14:textId="77777777" w:rsidR="00B9415D" w:rsidRPr="004C2301" w:rsidRDefault="00B9415D" w:rsidP="00072BAA">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15EAC683" w14:textId="77777777" w:rsidTr="0034001D">
        <w:tc>
          <w:tcPr>
            <w:tcW w:w="500" w:type="dxa"/>
          </w:tcPr>
          <w:p w14:paraId="48C24FB4" w14:textId="77777777" w:rsidR="0034001D" w:rsidRPr="004C2301" w:rsidRDefault="0034001D" w:rsidP="00072BAA">
            <w:pPr>
              <w:spacing w:line="280" w:lineRule="atLeast"/>
              <w:rPr>
                <w:rFonts w:cs="Arial"/>
                <w:bCs/>
                <w:kern w:val="32"/>
                <w:sz w:val="20"/>
                <w:szCs w:val="20"/>
                <w:lang w:val="nl-NL"/>
              </w:rPr>
            </w:pPr>
          </w:p>
        </w:tc>
        <w:tc>
          <w:tcPr>
            <w:tcW w:w="8148" w:type="dxa"/>
          </w:tcPr>
          <w:p w14:paraId="61788794" w14:textId="77777777" w:rsidR="0034001D" w:rsidRPr="004C2301" w:rsidRDefault="0034001D" w:rsidP="00B9415D">
            <w:pPr>
              <w:spacing w:line="280" w:lineRule="atLeast"/>
              <w:contextualSpacing/>
              <w:jc w:val="both"/>
              <w:rPr>
                <w:rFonts w:ascii="Trebuchet MS" w:hAnsi="Trebuchet MS"/>
                <w:sz w:val="20"/>
                <w:szCs w:val="20"/>
                <w:lang w:val="nl-NL"/>
              </w:rPr>
            </w:pPr>
          </w:p>
          <w:p w14:paraId="67F614C7" w14:textId="77777777" w:rsidR="0034001D" w:rsidRPr="004C2301" w:rsidRDefault="0034001D" w:rsidP="00B9415D">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t>Totaal punten:</w:t>
            </w:r>
          </w:p>
          <w:p w14:paraId="6687F23A" w14:textId="77777777" w:rsidR="0034001D" w:rsidRPr="004C2301" w:rsidRDefault="0034001D" w:rsidP="00B9415D">
            <w:pPr>
              <w:spacing w:line="280" w:lineRule="atLeast"/>
              <w:contextualSpacing/>
              <w:jc w:val="both"/>
              <w:rPr>
                <w:rFonts w:ascii="Trebuchet MS" w:hAnsi="Trebuchet MS"/>
                <w:sz w:val="20"/>
                <w:szCs w:val="20"/>
                <w:lang w:val="nl-NL"/>
              </w:rPr>
            </w:pPr>
          </w:p>
        </w:tc>
        <w:tc>
          <w:tcPr>
            <w:tcW w:w="1150" w:type="dxa"/>
          </w:tcPr>
          <w:p w14:paraId="08649668" w14:textId="77777777" w:rsidR="0034001D" w:rsidRPr="004C2301" w:rsidRDefault="0034001D" w:rsidP="00072BAA">
            <w:pPr>
              <w:spacing w:line="280" w:lineRule="atLeast"/>
              <w:rPr>
                <w:rFonts w:cs="Arial"/>
                <w:bCs/>
                <w:i/>
                <w:kern w:val="32"/>
                <w:sz w:val="20"/>
                <w:szCs w:val="20"/>
                <w:lang w:val="nl-NL"/>
              </w:rPr>
            </w:pPr>
          </w:p>
        </w:tc>
      </w:tr>
    </w:tbl>
    <w:p w14:paraId="6ACE41F0" w14:textId="77777777" w:rsidR="00072BAA" w:rsidRPr="004C2301" w:rsidRDefault="00072BAA" w:rsidP="00291F81">
      <w:pPr>
        <w:spacing w:line="280" w:lineRule="atLeast"/>
        <w:rPr>
          <w:rFonts w:cs="Arial"/>
          <w:bCs/>
          <w:i/>
          <w:color w:val="00B0F0"/>
          <w:kern w:val="32"/>
        </w:rPr>
      </w:pPr>
    </w:p>
    <w:p w14:paraId="05C496CB" w14:textId="77777777" w:rsidR="00072BAA" w:rsidRPr="004C2301" w:rsidRDefault="00072BAA" w:rsidP="00072BAA">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34001D" w:rsidRPr="004C2301" w14:paraId="7226FFC2" w14:textId="77777777" w:rsidTr="00F84A20">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61D98DEF" w14:textId="7788513C" w:rsidR="0034001D" w:rsidRPr="004C2301" w:rsidRDefault="0034001D" w:rsidP="00447412">
            <w:pPr>
              <w:spacing w:line="280" w:lineRule="atLeast"/>
              <w:rPr>
                <w:rFonts w:cs="Times New Roman"/>
                <w:sz w:val="20"/>
                <w:szCs w:val="20"/>
                <w:lang w:val="nl-NL"/>
              </w:rPr>
            </w:pPr>
            <w:r w:rsidRPr="004C2301">
              <w:rPr>
                <w:sz w:val="20"/>
                <w:szCs w:val="20"/>
                <w:lang w:val="nl-NL"/>
              </w:rPr>
              <w:t xml:space="preserve">Kerncompetentie 2 - civieltechnische adviesdiensten </w:t>
            </w:r>
            <w:r w:rsidR="004E258B" w:rsidRPr="004C2301">
              <w:rPr>
                <w:sz w:val="20"/>
                <w:szCs w:val="20"/>
                <w:lang w:val="nl-NL"/>
              </w:rPr>
              <w:t>gebieds</w:t>
            </w:r>
            <w:r w:rsidR="00447412" w:rsidRPr="004C2301">
              <w:rPr>
                <w:sz w:val="20"/>
                <w:szCs w:val="20"/>
                <w:lang w:val="nl-NL"/>
              </w:rPr>
              <w:t>ontsluitingsweg</w:t>
            </w:r>
          </w:p>
        </w:tc>
      </w:tr>
      <w:tr w:rsidR="0034001D" w:rsidRPr="004C2301" w14:paraId="55CF77C0" w14:textId="77777777" w:rsidTr="00F84A20">
        <w:tc>
          <w:tcPr>
            <w:tcW w:w="500" w:type="dxa"/>
          </w:tcPr>
          <w:p w14:paraId="5D2EB1EE"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1.</w:t>
            </w:r>
          </w:p>
        </w:tc>
        <w:tc>
          <w:tcPr>
            <w:tcW w:w="8148" w:type="dxa"/>
          </w:tcPr>
          <w:p w14:paraId="636CEC6C" w14:textId="49028031" w:rsidR="0034001D" w:rsidRPr="004C2301" w:rsidRDefault="00447412" w:rsidP="00447412">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een voorlopig on</w:t>
            </w:r>
            <w:r w:rsidR="004E258B" w:rsidRPr="004C2301">
              <w:rPr>
                <w:rFonts w:ascii="Trebuchet MS" w:hAnsi="Trebuchet MS"/>
                <w:sz w:val="20"/>
                <w:szCs w:val="20"/>
                <w:lang w:val="nl-NL"/>
              </w:rPr>
              <w:t>twerp gebieds</w:t>
            </w:r>
            <w:r w:rsidRPr="004C2301">
              <w:rPr>
                <w:rFonts w:ascii="Trebuchet MS" w:hAnsi="Trebuchet MS"/>
                <w:sz w:val="20"/>
                <w:szCs w:val="20"/>
                <w:lang w:val="nl-NL"/>
              </w:rPr>
              <w:t>ontsluitingsweg</w:t>
            </w:r>
          </w:p>
        </w:tc>
        <w:tc>
          <w:tcPr>
            <w:tcW w:w="1150" w:type="dxa"/>
          </w:tcPr>
          <w:p w14:paraId="64B6D9D4"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6FDAC0AD" w14:textId="77777777" w:rsidTr="00F84A20">
        <w:tc>
          <w:tcPr>
            <w:tcW w:w="500" w:type="dxa"/>
          </w:tcPr>
          <w:p w14:paraId="1331E382"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2.</w:t>
            </w:r>
          </w:p>
        </w:tc>
        <w:tc>
          <w:tcPr>
            <w:tcW w:w="8148" w:type="dxa"/>
          </w:tcPr>
          <w:p w14:paraId="7BF1B522" w14:textId="77777777" w:rsidR="0034001D" w:rsidRPr="004C2301" w:rsidRDefault="00447412" w:rsidP="00447412">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de volgende adviezen; rioleringsplan, verhardingsadvies en verlichtingsplan (incl. kabelberekeningen)</w:t>
            </w:r>
          </w:p>
        </w:tc>
        <w:tc>
          <w:tcPr>
            <w:tcW w:w="1150" w:type="dxa"/>
          </w:tcPr>
          <w:p w14:paraId="02BEE16D"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5AFC7CF7" w14:textId="77777777" w:rsidTr="00F84A20">
        <w:tc>
          <w:tcPr>
            <w:tcW w:w="500" w:type="dxa"/>
          </w:tcPr>
          <w:p w14:paraId="361EA1E4"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3.</w:t>
            </w:r>
          </w:p>
        </w:tc>
        <w:tc>
          <w:tcPr>
            <w:tcW w:w="8148" w:type="dxa"/>
          </w:tcPr>
          <w:p w14:paraId="503567BE" w14:textId="1009D143" w:rsidR="0034001D" w:rsidRPr="004C2301" w:rsidRDefault="00447412" w:rsidP="00447412">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uitwerken  gedetailleerde bestekstekenin</w:t>
            </w:r>
            <w:r w:rsidR="004E258B" w:rsidRPr="004C2301">
              <w:rPr>
                <w:rFonts w:ascii="Trebuchet MS" w:hAnsi="Trebuchet MS"/>
                <w:sz w:val="20"/>
                <w:szCs w:val="20"/>
                <w:lang w:val="nl-NL"/>
              </w:rPr>
              <w:t>gen voor de gebieds</w:t>
            </w:r>
            <w:r w:rsidRPr="004C2301">
              <w:rPr>
                <w:rFonts w:ascii="Trebuchet MS" w:hAnsi="Trebuchet MS"/>
                <w:sz w:val="20"/>
                <w:szCs w:val="20"/>
                <w:lang w:val="nl-NL"/>
              </w:rPr>
              <w:t>ontsluitingsweg</w:t>
            </w:r>
          </w:p>
        </w:tc>
        <w:tc>
          <w:tcPr>
            <w:tcW w:w="1150" w:type="dxa"/>
          </w:tcPr>
          <w:p w14:paraId="2BD9BB8B"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4232EC81" w14:textId="77777777" w:rsidTr="00F84A20">
        <w:tc>
          <w:tcPr>
            <w:tcW w:w="500" w:type="dxa"/>
          </w:tcPr>
          <w:p w14:paraId="2352F5C9"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4.</w:t>
            </w:r>
          </w:p>
        </w:tc>
        <w:tc>
          <w:tcPr>
            <w:tcW w:w="8148" w:type="dxa"/>
          </w:tcPr>
          <w:p w14:paraId="40ABE2A2" w14:textId="77777777" w:rsidR="0034001D" w:rsidRPr="004C2301" w:rsidRDefault="00447412" w:rsidP="00447412">
            <w:pPr>
              <w:spacing w:line="280" w:lineRule="atLeast"/>
              <w:contextualSpacing/>
              <w:jc w:val="both"/>
              <w:rPr>
                <w:rFonts w:ascii="Trebuchet MS" w:hAnsi="Trebuchet MS"/>
                <w:lang w:val="nl-NL"/>
              </w:rPr>
            </w:pPr>
            <w:r w:rsidRPr="004C2301">
              <w:rPr>
                <w:rFonts w:ascii="Trebuchet MS" w:hAnsi="Trebuchet MS"/>
                <w:sz w:val="20"/>
                <w:szCs w:val="20"/>
                <w:lang w:val="nl-NL"/>
              </w:rPr>
              <w:t>Het opstellen van SSK-ramingen (VO en DO niveau)</w:t>
            </w:r>
          </w:p>
        </w:tc>
        <w:tc>
          <w:tcPr>
            <w:tcW w:w="1150" w:type="dxa"/>
          </w:tcPr>
          <w:p w14:paraId="1D2226B0"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4BCC7ED9" w14:textId="77777777" w:rsidTr="00F84A20">
        <w:tc>
          <w:tcPr>
            <w:tcW w:w="500" w:type="dxa"/>
          </w:tcPr>
          <w:p w14:paraId="36A7DE0A"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5.</w:t>
            </w:r>
          </w:p>
        </w:tc>
        <w:tc>
          <w:tcPr>
            <w:tcW w:w="8148" w:type="dxa"/>
          </w:tcPr>
          <w:p w14:paraId="60FE02EB" w14:textId="77777777" w:rsidR="0034001D" w:rsidRPr="004C2301" w:rsidRDefault="00447412" w:rsidP="00447412">
            <w:pPr>
              <w:spacing w:line="280" w:lineRule="atLeast"/>
              <w:jc w:val="both"/>
              <w:rPr>
                <w:rFonts w:ascii="Trebuchet MS" w:hAnsi="Trebuchet MS"/>
                <w:sz w:val="20"/>
                <w:szCs w:val="20"/>
                <w:lang w:val="nl-NL"/>
              </w:rPr>
            </w:pPr>
            <w:r w:rsidRPr="004C2301">
              <w:rPr>
                <w:rFonts w:ascii="Trebuchet MS" w:hAnsi="Trebuchet MS"/>
                <w:sz w:val="20"/>
                <w:szCs w:val="20"/>
                <w:lang w:val="nl-NL"/>
              </w:rPr>
              <w:t>Het opstellen van één RAW-bestek</w:t>
            </w:r>
          </w:p>
        </w:tc>
        <w:tc>
          <w:tcPr>
            <w:tcW w:w="1150" w:type="dxa"/>
          </w:tcPr>
          <w:p w14:paraId="0BC2D0AF"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47CDB20A" w14:textId="77777777" w:rsidTr="00F84A20">
        <w:tc>
          <w:tcPr>
            <w:tcW w:w="500" w:type="dxa"/>
          </w:tcPr>
          <w:p w14:paraId="7F2B2A4A"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6.</w:t>
            </w:r>
          </w:p>
        </w:tc>
        <w:tc>
          <w:tcPr>
            <w:tcW w:w="8148" w:type="dxa"/>
          </w:tcPr>
          <w:p w14:paraId="36024275" w14:textId="77777777" w:rsidR="0034001D" w:rsidRPr="004C2301" w:rsidRDefault="00447412" w:rsidP="00447412">
            <w:pPr>
              <w:spacing w:line="280" w:lineRule="atLeast"/>
              <w:ind w:left="340" w:hanging="340"/>
              <w:jc w:val="both"/>
              <w:rPr>
                <w:rFonts w:ascii="Trebuchet MS" w:hAnsi="Trebuchet MS"/>
                <w:sz w:val="20"/>
                <w:szCs w:val="20"/>
                <w:lang w:val="nl-NL"/>
              </w:rPr>
            </w:pPr>
            <w:r w:rsidRPr="004C2301">
              <w:rPr>
                <w:rFonts w:ascii="Trebuchet MS" w:hAnsi="Trebuchet MS"/>
                <w:sz w:val="20"/>
                <w:szCs w:val="20"/>
                <w:lang w:val="nl-NL"/>
              </w:rPr>
              <w:t>Het opstellen van de directiebegroting</w:t>
            </w:r>
          </w:p>
        </w:tc>
        <w:tc>
          <w:tcPr>
            <w:tcW w:w="1150" w:type="dxa"/>
          </w:tcPr>
          <w:p w14:paraId="0FBC59CC"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40C92FA8" w14:textId="77777777" w:rsidTr="00F84A20">
        <w:tc>
          <w:tcPr>
            <w:tcW w:w="500" w:type="dxa"/>
          </w:tcPr>
          <w:p w14:paraId="3933F5B0" w14:textId="77777777" w:rsidR="0034001D" w:rsidRPr="004C2301" w:rsidRDefault="0034001D" w:rsidP="00F84A20">
            <w:pPr>
              <w:spacing w:line="280" w:lineRule="atLeast"/>
              <w:rPr>
                <w:rFonts w:cs="Arial"/>
                <w:bCs/>
                <w:kern w:val="32"/>
                <w:sz w:val="20"/>
                <w:szCs w:val="20"/>
                <w:lang w:val="nl-NL"/>
              </w:rPr>
            </w:pPr>
            <w:r w:rsidRPr="004C2301">
              <w:rPr>
                <w:rFonts w:cs="Arial"/>
                <w:bCs/>
                <w:kern w:val="32"/>
                <w:sz w:val="20"/>
                <w:szCs w:val="20"/>
                <w:lang w:val="nl-NL"/>
              </w:rPr>
              <w:t>7.</w:t>
            </w:r>
          </w:p>
        </w:tc>
        <w:tc>
          <w:tcPr>
            <w:tcW w:w="8148" w:type="dxa"/>
          </w:tcPr>
          <w:p w14:paraId="1965226D" w14:textId="77777777" w:rsidR="0034001D" w:rsidRPr="004C2301" w:rsidRDefault="00447412" w:rsidP="00447412">
            <w:pPr>
              <w:spacing w:line="280" w:lineRule="atLeast"/>
              <w:ind w:left="340" w:hanging="340"/>
              <w:jc w:val="both"/>
              <w:rPr>
                <w:rFonts w:ascii="Trebuchet MS" w:hAnsi="Trebuchet MS"/>
                <w:sz w:val="20"/>
                <w:szCs w:val="20"/>
                <w:lang w:val="nl-NL"/>
              </w:rPr>
            </w:pPr>
            <w:r w:rsidRPr="004C2301">
              <w:rPr>
                <w:rFonts w:ascii="Trebuchet MS" w:hAnsi="Trebuchet MS"/>
                <w:sz w:val="20"/>
                <w:szCs w:val="20"/>
                <w:lang w:val="nl-NL"/>
              </w:rPr>
              <w:t>Het verzorgen en begeleiden van het aanbestedingstraject via TenderNed</w:t>
            </w:r>
          </w:p>
        </w:tc>
        <w:tc>
          <w:tcPr>
            <w:tcW w:w="1150" w:type="dxa"/>
          </w:tcPr>
          <w:p w14:paraId="57E67FFF" w14:textId="77777777" w:rsidR="0034001D" w:rsidRPr="004C2301" w:rsidRDefault="0034001D" w:rsidP="00F84A20">
            <w:pPr>
              <w:spacing w:line="280" w:lineRule="atLeast"/>
              <w:rPr>
                <w:rFonts w:cs="Arial"/>
                <w:bCs/>
                <w:i/>
                <w:kern w:val="32"/>
                <w:sz w:val="20"/>
                <w:szCs w:val="20"/>
                <w:lang w:val="nl-NL"/>
              </w:rPr>
            </w:pPr>
            <w:r w:rsidRPr="004C2301">
              <w:rPr>
                <w:rFonts w:cs="Arial"/>
                <w:bCs/>
                <w:i/>
                <w:kern w:val="32"/>
                <w:sz w:val="20"/>
                <w:szCs w:val="20"/>
                <w:lang w:val="nl-NL"/>
              </w:rPr>
              <w:t>ja / nee</w:t>
            </w:r>
          </w:p>
        </w:tc>
      </w:tr>
      <w:tr w:rsidR="0034001D" w:rsidRPr="004C2301" w14:paraId="09C2F591" w14:textId="77777777" w:rsidTr="00F84A20">
        <w:tc>
          <w:tcPr>
            <w:tcW w:w="500" w:type="dxa"/>
          </w:tcPr>
          <w:p w14:paraId="01360798" w14:textId="77777777" w:rsidR="0034001D" w:rsidRPr="004C2301" w:rsidRDefault="0034001D" w:rsidP="00F84A20">
            <w:pPr>
              <w:spacing w:line="280" w:lineRule="atLeast"/>
              <w:rPr>
                <w:rFonts w:cs="Arial"/>
                <w:bCs/>
                <w:kern w:val="32"/>
                <w:sz w:val="20"/>
                <w:szCs w:val="20"/>
                <w:lang w:val="nl-NL"/>
              </w:rPr>
            </w:pPr>
          </w:p>
        </w:tc>
        <w:tc>
          <w:tcPr>
            <w:tcW w:w="8148" w:type="dxa"/>
          </w:tcPr>
          <w:p w14:paraId="10CDF13E" w14:textId="77777777" w:rsidR="0034001D" w:rsidRPr="004C2301" w:rsidRDefault="0034001D" w:rsidP="00F84A20">
            <w:pPr>
              <w:spacing w:line="280" w:lineRule="atLeast"/>
              <w:contextualSpacing/>
              <w:jc w:val="both"/>
              <w:rPr>
                <w:rFonts w:ascii="Trebuchet MS" w:hAnsi="Trebuchet MS"/>
                <w:sz w:val="20"/>
                <w:szCs w:val="20"/>
                <w:lang w:val="nl-NL"/>
              </w:rPr>
            </w:pPr>
          </w:p>
          <w:p w14:paraId="47AC92A5" w14:textId="77777777" w:rsidR="0034001D" w:rsidRPr="004C2301" w:rsidRDefault="0034001D" w:rsidP="00F84A20">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r>
            <w:r w:rsidRPr="004C2301">
              <w:rPr>
                <w:rFonts w:ascii="Trebuchet MS" w:hAnsi="Trebuchet MS"/>
                <w:sz w:val="20"/>
                <w:szCs w:val="20"/>
                <w:lang w:val="nl-NL"/>
              </w:rPr>
              <w:tab/>
              <w:t>Totaal punten:</w:t>
            </w:r>
          </w:p>
          <w:p w14:paraId="42828EFB" w14:textId="77777777" w:rsidR="0034001D" w:rsidRPr="004C2301" w:rsidRDefault="0034001D" w:rsidP="00F84A20">
            <w:pPr>
              <w:spacing w:line="280" w:lineRule="atLeast"/>
              <w:contextualSpacing/>
              <w:jc w:val="both"/>
              <w:rPr>
                <w:rFonts w:ascii="Trebuchet MS" w:hAnsi="Trebuchet MS"/>
                <w:sz w:val="20"/>
                <w:szCs w:val="20"/>
                <w:lang w:val="nl-NL"/>
              </w:rPr>
            </w:pPr>
          </w:p>
        </w:tc>
        <w:tc>
          <w:tcPr>
            <w:tcW w:w="1150" w:type="dxa"/>
          </w:tcPr>
          <w:p w14:paraId="25B41CD6" w14:textId="77777777" w:rsidR="0034001D" w:rsidRPr="004C2301" w:rsidRDefault="0034001D" w:rsidP="00F84A20">
            <w:pPr>
              <w:spacing w:line="280" w:lineRule="atLeast"/>
              <w:rPr>
                <w:rFonts w:cs="Arial"/>
                <w:bCs/>
                <w:i/>
                <w:kern w:val="32"/>
                <w:sz w:val="20"/>
                <w:szCs w:val="20"/>
                <w:lang w:val="nl-NL"/>
              </w:rPr>
            </w:pPr>
          </w:p>
        </w:tc>
      </w:tr>
    </w:tbl>
    <w:p w14:paraId="17537B84" w14:textId="05F17170" w:rsidR="0034001D" w:rsidRPr="004C2301" w:rsidRDefault="0034001D" w:rsidP="00072BAA">
      <w:pPr>
        <w:spacing w:line="280" w:lineRule="atLeast"/>
        <w:ind w:left="1133"/>
        <w:contextualSpacing/>
        <w:jc w:val="both"/>
        <w:rPr>
          <w:rFonts w:ascii="Trebuchet MS" w:hAnsi="Trebuchet MS"/>
        </w:rPr>
      </w:pPr>
    </w:p>
    <w:p w14:paraId="1A999C33" w14:textId="49875E7A" w:rsidR="004C2301" w:rsidRPr="004C2301" w:rsidRDefault="004C2301" w:rsidP="00072BAA">
      <w:pPr>
        <w:spacing w:line="280" w:lineRule="atLeast"/>
        <w:ind w:left="1133"/>
        <w:contextualSpacing/>
        <w:jc w:val="both"/>
        <w:rPr>
          <w:rFonts w:ascii="Trebuchet MS" w:hAnsi="Trebuchet MS"/>
        </w:rPr>
      </w:pPr>
    </w:p>
    <w:p w14:paraId="694041F0" w14:textId="0B672C43" w:rsidR="004C2301" w:rsidRPr="004C2301" w:rsidRDefault="004C2301" w:rsidP="00072BAA">
      <w:pPr>
        <w:spacing w:line="280" w:lineRule="atLeast"/>
        <w:ind w:left="1133"/>
        <w:contextualSpacing/>
        <w:jc w:val="both"/>
        <w:rPr>
          <w:rFonts w:ascii="Trebuchet MS" w:hAnsi="Trebuchet MS"/>
        </w:rPr>
      </w:pPr>
    </w:p>
    <w:p w14:paraId="1019B28D" w14:textId="77777777" w:rsidR="004C2301" w:rsidRPr="004C2301" w:rsidRDefault="004C2301" w:rsidP="00072BAA">
      <w:pPr>
        <w:spacing w:line="280" w:lineRule="atLeast"/>
        <w:ind w:left="1133"/>
        <w:contextualSpacing/>
        <w:jc w:val="both"/>
        <w:rPr>
          <w:rFonts w:ascii="Trebuchet MS" w:hAnsi="Trebuchet MS"/>
        </w:rPr>
      </w:pPr>
    </w:p>
    <w:p w14:paraId="78B6477F" w14:textId="77777777" w:rsidR="00072BAA" w:rsidRPr="004C2301" w:rsidRDefault="00072BAA" w:rsidP="00B9415D">
      <w:pPr>
        <w:spacing w:line="280" w:lineRule="atLeast"/>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34001D" w:rsidRPr="004C2301" w14:paraId="0AF990F9" w14:textId="77777777" w:rsidTr="00F84A20">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03E1DD75" w14:textId="77777777" w:rsidR="0034001D" w:rsidRPr="004C2301" w:rsidRDefault="0034001D" w:rsidP="0034001D">
            <w:pPr>
              <w:spacing w:line="280" w:lineRule="atLeast"/>
              <w:rPr>
                <w:rFonts w:cs="Times New Roman"/>
                <w:sz w:val="20"/>
                <w:szCs w:val="20"/>
                <w:lang w:val="nl-NL"/>
              </w:rPr>
            </w:pPr>
            <w:r w:rsidRPr="004C2301">
              <w:rPr>
                <w:sz w:val="20"/>
                <w:szCs w:val="20"/>
                <w:lang w:val="nl-NL"/>
              </w:rPr>
              <w:lastRenderedPageBreak/>
              <w:t>Kerncompetentie 3 - civieltechnische adviesdiensten civiele kunstwerken</w:t>
            </w:r>
          </w:p>
        </w:tc>
      </w:tr>
      <w:tr w:rsidR="002B6A0A" w:rsidRPr="004C2301" w14:paraId="0E1197A6" w14:textId="77777777" w:rsidTr="00F84A20">
        <w:tc>
          <w:tcPr>
            <w:tcW w:w="500" w:type="dxa"/>
          </w:tcPr>
          <w:p w14:paraId="2C60E901" w14:textId="3E6C874B" w:rsidR="002B6A0A" w:rsidRPr="004C2301" w:rsidRDefault="002B6A0A" w:rsidP="002B6A0A">
            <w:pPr>
              <w:spacing w:line="280" w:lineRule="atLeast"/>
              <w:rPr>
                <w:rFonts w:cs="Arial"/>
                <w:bCs/>
                <w:kern w:val="32"/>
                <w:lang w:val="nl-NL"/>
              </w:rPr>
            </w:pPr>
            <w:r w:rsidRPr="004C2301">
              <w:rPr>
                <w:rFonts w:cs="Arial"/>
                <w:bCs/>
                <w:kern w:val="32"/>
                <w:sz w:val="20"/>
                <w:szCs w:val="20"/>
                <w:lang w:val="nl-NL"/>
              </w:rPr>
              <w:t>1.</w:t>
            </w:r>
          </w:p>
        </w:tc>
        <w:tc>
          <w:tcPr>
            <w:tcW w:w="8148" w:type="dxa"/>
          </w:tcPr>
          <w:p w14:paraId="1CD79000" w14:textId="03B06BA9" w:rsidR="002B6A0A" w:rsidRPr="004C2301" w:rsidRDefault="002B6A0A" w:rsidP="004C1D49">
            <w:pPr>
              <w:spacing w:line="280" w:lineRule="atLeast"/>
              <w:contextualSpacing/>
              <w:jc w:val="both"/>
              <w:rPr>
                <w:rFonts w:ascii="Trebuchet MS" w:hAnsi="Trebuchet MS"/>
                <w:highlight w:val="yellow"/>
                <w:lang w:val="nl-NL"/>
              </w:rPr>
            </w:pPr>
            <w:r w:rsidRPr="004C2301">
              <w:rPr>
                <w:rFonts w:ascii="Trebuchet MS" w:hAnsi="Trebuchet MS"/>
                <w:sz w:val="20"/>
                <w:szCs w:val="20"/>
                <w:lang w:val="nl-NL"/>
              </w:rPr>
              <w:t xml:space="preserve">De verkeersbruggen </w:t>
            </w:r>
            <w:r w:rsidR="004C1D49" w:rsidRPr="004C2301">
              <w:rPr>
                <w:rFonts w:ascii="Trebuchet MS" w:hAnsi="Trebuchet MS"/>
                <w:sz w:val="20"/>
                <w:szCs w:val="20"/>
                <w:lang w:val="nl-NL"/>
              </w:rPr>
              <w:t>zijn circulair (herbruikbaar, demontabel) uitgevoerd</w:t>
            </w:r>
          </w:p>
        </w:tc>
        <w:tc>
          <w:tcPr>
            <w:tcW w:w="1150" w:type="dxa"/>
          </w:tcPr>
          <w:p w14:paraId="14BC122A" w14:textId="5C3460E8" w:rsidR="002B6A0A" w:rsidRPr="004C2301" w:rsidRDefault="002B6A0A" w:rsidP="002B6A0A">
            <w:pPr>
              <w:spacing w:line="280" w:lineRule="atLeast"/>
              <w:rPr>
                <w:rFonts w:cs="Arial"/>
                <w:bCs/>
                <w:i/>
                <w:kern w:val="32"/>
                <w:lang w:val="nl-NL"/>
              </w:rPr>
            </w:pPr>
            <w:r w:rsidRPr="004C2301">
              <w:rPr>
                <w:rFonts w:cs="Arial"/>
                <w:bCs/>
                <w:i/>
                <w:kern w:val="32"/>
                <w:sz w:val="20"/>
                <w:szCs w:val="20"/>
                <w:lang w:val="nl-NL"/>
              </w:rPr>
              <w:t>ja / nee</w:t>
            </w:r>
          </w:p>
        </w:tc>
      </w:tr>
      <w:tr w:rsidR="002B6A0A" w:rsidRPr="004C2301" w14:paraId="19B0B5CC" w14:textId="77777777" w:rsidTr="00F84A20">
        <w:tc>
          <w:tcPr>
            <w:tcW w:w="500" w:type="dxa"/>
          </w:tcPr>
          <w:p w14:paraId="3A9B0128" w14:textId="640421AD" w:rsidR="002B6A0A" w:rsidRPr="004C2301" w:rsidRDefault="002B6A0A" w:rsidP="002B6A0A">
            <w:pPr>
              <w:spacing w:line="280" w:lineRule="atLeast"/>
              <w:rPr>
                <w:rFonts w:cs="Arial"/>
                <w:bCs/>
                <w:kern w:val="32"/>
                <w:lang w:val="nl-NL"/>
              </w:rPr>
            </w:pPr>
            <w:r w:rsidRPr="004C2301">
              <w:rPr>
                <w:rFonts w:cs="Arial"/>
                <w:bCs/>
                <w:kern w:val="32"/>
                <w:sz w:val="20"/>
                <w:szCs w:val="20"/>
                <w:lang w:val="nl-NL"/>
              </w:rPr>
              <w:t>2.</w:t>
            </w:r>
          </w:p>
        </w:tc>
        <w:tc>
          <w:tcPr>
            <w:tcW w:w="8148" w:type="dxa"/>
          </w:tcPr>
          <w:p w14:paraId="67881DD7" w14:textId="40B9A64E" w:rsidR="002B6A0A" w:rsidRPr="004C2301" w:rsidRDefault="004C1D49" w:rsidP="002B6A0A">
            <w:pPr>
              <w:spacing w:line="280" w:lineRule="atLeast"/>
              <w:contextualSpacing/>
              <w:jc w:val="both"/>
              <w:rPr>
                <w:rFonts w:ascii="Trebuchet MS" w:hAnsi="Trebuchet MS"/>
                <w:highlight w:val="yellow"/>
                <w:lang w:val="nl-NL"/>
              </w:rPr>
            </w:pPr>
            <w:r w:rsidRPr="004C2301">
              <w:rPr>
                <w:rFonts w:ascii="Trebuchet MS" w:hAnsi="Trebuchet MS"/>
                <w:sz w:val="20"/>
                <w:szCs w:val="20"/>
                <w:lang w:val="nl-NL"/>
              </w:rPr>
              <w:t>De verkeersbruggen zijn voorzien van spelten en holle ruimte (natuurinclusiefbouwen)</w:t>
            </w:r>
          </w:p>
        </w:tc>
        <w:tc>
          <w:tcPr>
            <w:tcW w:w="1150" w:type="dxa"/>
          </w:tcPr>
          <w:p w14:paraId="6BEDB7CA" w14:textId="41235B61" w:rsidR="002B6A0A" w:rsidRPr="004C2301" w:rsidRDefault="002B6A0A" w:rsidP="002B6A0A">
            <w:pPr>
              <w:spacing w:line="280" w:lineRule="atLeast"/>
              <w:rPr>
                <w:rFonts w:cs="Arial"/>
                <w:bCs/>
                <w:i/>
                <w:kern w:val="32"/>
                <w:lang w:val="nl-NL"/>
              </w:rPr>
            </w:pPr>
            <w:r w:rsidRPr="004C2301">
              <w:rPr>
                <w:rFonts w:cs="Arial"/>
                <w:bCs/>
                <w:i/>
                <w:kern w:val="32"/>
                <w:sz w:val="20"/>
                <w:szCs w:val="20"/>
                <w:lang w:val="nl-NL"/>
              </w:rPr>
              <w:t>ja / nee</w:t>
            </w:r>
          </w:p>
        </w:tc>
      </w:tr>
      <w:tr w:rsidR="002B6A0A" w:rsidRPr="004C2301" w14:paraId="43F177A8" w14:textId="77777777" w:rsidTr="00F84A20">
        <w:tc>
          <w:tcPr>
            <w:tcW w:w="500" w:type="dxa"/>
          </w:tcPr>
          <w:p w14:paraId="233B4E2A" w14:textId="7069587F"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3.</w:t>
            </w:r>
          </w:p>
        </w:tc>
        <w:tc>
          <w:tcPr>
            <w:tcW w:w="8148" w:type="dxa"/>
          </w:tcPr>
          <w:p w14:paraId="35327375" w14:textId="77777777" w:rsidR="002B6A0A" w:rsidRPr="004C2301" w:rsidRDefault="002B6A0A" w:rsidP="002B6A0A">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een referentie ontwerp tot op het uitwerkingsniveau t.b.v. de vergunningsaanvraag</w:t>
            </w:r>
          </w:p>
        </w:tc>
        <w:tc>
          <w:tcPr>
            <w:tcW w:w="1150" w:type="dxa"/>
          </w:tcPr>
          <w:p w14:paraId="6B840CF1"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4C2301" w14:paraId="3ACA1E23" w14:textId="77777777" w:rsidTr="00F84A20">
        <w:tc>
          <w:tcPr>
            <w:tcW w:w="500" w:type="dxa"/>
          </w:tcPr>
          <w:p w14:paraId="2188367C" w14:textId="67C3198A"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4.</w:t>
            </w:r>
          </w:p>
        </w:tc>
        <w:tc>
          <w:tcPr>
            <w:tcW w:w="8148" w:type="dxa"/>
          </w:tcPr>
          <w:p w14:paraId="019EED58" w14:textId="77777777" w:rsidR="002B6A0A" w:rsidRPr="004C2301" w:rsidRDefault="002B6A0A" w:rsidP="002B6A0A">
            <w:pPr>
              <w:spacing w:line="280" w:lineRule="atLeast"/>
              <w:contextualSpacing/>
              <w:jc w:val="both"/>
              <w:rPr>
                <w:rFonts w:ascii="Trebuchet MS" w:hAnsi="Trebuchet MS"/>
                <w:sz w:val="20"/>
                <w:szCs w:val="20"/>
                <w:lang w:val="nl-NL"/>
              </w:rPr>
            </w:pPr>
            <w:r w:rsidRPr="004C2301">
              <w:rPr>
                <w:rFonts w:ascii="Trebuchet MS" w:hAnsi="Trebuchet MS"/>
                <w:sz w:val="20"/>
                <w:szCs w:val="20"/>
                <w:lang w:val="nl-NL"/>
              </w:rPr>
              <w:t>Het opstellen van de constructieve berekeningen van de twee verkeersbruggen tot op het uitwerkingsniveau t.b.v. de vergunningsaanvraag</w:t>
            </w:r>
          </w:p>
        </w:tc>
        <w:tc>
          <w:tcPr>
            <w:tcW w:w="1150" w:type="dxa"/>
          </w:tcPr>
          <w:p w14:paraId="49040895"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4C2301" w14:paraId="34418848" w14:textId="77777777" w:rsidTr="00F84A20">
        <w:tc>
          <w:tcPr>
            <w:tcW w:w="500" w:type="dxa"/>
          </w:tcPr>
          <w:p w14:paraId="76F2FA21" w14:textId="1CE20208"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5.</w:t>
            </w:r>
          </w:p>
        </w:tc>
        <w:tc>
          <w:tcPr>
            <w:tcW w:w="8148" w:type="dxa"/>
          </w:tcPr>
          <w:p w14:paraId="6272C6E3" w14:textId="77777777" w:rsidR="002B6A0A" w:rsidRPr="004C2301" w:rsidRDefault="002B6A0A" w:rsidP="002B6A0A">
            <w:pPr>
              <w:spacing w:line="280" w:lineRule="atLeast"/>
              <w:ind w:left="340" w:hanging="340"/>
              <w:rPr>
                <w:rFonts w:ascii="Trebuchet MS" w:hAnsi="Trebuchet MS"/>
                <w:sz w:val="20"/>
                <w:szCs w:val="20"/>
                <w:lang w:val="nl-NL"/>
              </w:rPr>
            </w:pPr>
            <w:r w:rsidRPr="004C2301">
              <w:rPr>
                <w:rFonts w:ascii="Trebuchet MS" w:hAnsi="Trebuchet MS"/>
                <w:sz w:val="20"/>
                <w:szCs w:val="20"/>
                <w:lang w:val="nl-NL"/>
              </w:rPr>
              <w:t>Het aanvragen en coördineren van vergunningsaanvraag</w:t>
            </w:r>
          </w:p>
        </w:tc>
        <w:tc>
          <w:tcPr>
            <w:tcW w:w="1150" w:type="dxa"/>
          </w:tcPr>
          <w:p w14:paraId="6844D8E4"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4C2301" w14:paraId="19364980" w14:textId="77777777" w:rsidTr="00F84A20">
        <w:tc>
          <w:tcPr>
            <w:tcW w:w="500" w:type="dxa"/>
          </w:tcPr>
          <w:p w14:paraId="511609BF" w14:textId="0847A99C"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6.</w:t>
            </w:r>
          </w:p>
        </w:tc>
        <w:tc>
          <w:tcPr>
            <w:tcW w:w="8148" w:type="dxa"/>
          </w:tcPr>
          <w:p w14:paraId="5580CB30" w14:textId="77777777" w:rsidR="002B6A0A" w:rsidRPr="004C2301" w:rsidRDefault="002B6A0A" w:rsidP="002B6A0A">
            <w:pPr>
              <w:spacing w:line="280" w:lineRule="atLeast"/>
              <w:ind w:left="340" w:hanging="340"/>
              <w:rPr>
                <w:rFonts w:ascii="Trebuchet MS" w:hAnsi="Trebuchet MS"/>
                <w:sz w:val="20"/>
                <w:szCs w:val="20"/>
                <w:lang w:val="nl-NL"/>
              </w:rPr>
            </w:pPr>
            <w:r w:rsidRPr="004C2301">
              <w:rPr>
                <w:rFonts w:ascii="Trebuchet MS" w:hAnsi="Trebuchet MS"/>
                <w:sz w:val="20"/>
                <w:szCs w:val="20"/>
                <w:lang w:val="nl-NL"/>
              </w:rPr>
              <w:t>Het opstellen van SSK-ramingen</w:t>
            </w:r>
          </w:p>
        </w:tc>
        <w:tc>
          <w:tcPr>
            <w:tcW w:w="1150" w:type="dxa"/>
          </w:tcPr>
          <w:p w14:paraId="48FFD25E"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4C2301" w14:paraId="591C96A1" w14:textId="77777777" w:rsidTr="00F84A20">
        <w:tc>
          <w:tcPr>
            <w:tcW w:w="500" w:type="dxa"/>
          </w:tcPr>
          <w:p w14:paraId="52AE75D0" w14:textId="54330395"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7.</w:t>
            </w:r>
          </w:p>
        </w:tc>
        <w:tc>
          <w:tcPr>
            <w:tcW w:w="8148" w:type="dxa"/>
          </w:tcPr>
          <w:p w14:paraId="09EA7CE4" w14:textId="77777777" w:rsidR="002B6A0A" w:rsidRPr="004C2301" w:rsidRDefault="002B6A0A" w:rsidP="002B6A0A">
            <w:pPr>
              <w:spacing w:line="280" w:lineRule="atLeast"/>
              <w:ind w:left="340" w:hanging="340"/>
              <w:rPr>
                <w:rFonts w:ascii="Trebuchet MS" w:hAnsi="Trebuchet MS"/>
                <w:sz w:val="20"/>
                <w:szCs w:val="20"/>
                <w:lang w:val="nl-NL"/>
              </w:rPr>
            </w:pPr>
            <w:r w:rsidRPr="004C2301">
              <w:rPr>
                <w:rFonts w:ascii="Trebuchet MS" w:hAnsi="Trebuchet MS"/>
                <w:sz w:val="20"/>
                <w:szCs w:val="20"/>
                <w:lang w:val="nl-NL"/>
              </w:rPr>
              <w:t>Het opstellen van één RAW-bestek</w:t>
            </w:r>
          </w:p>
        </w:tc>
        <w:tc>
          <w:tcPr>
            <w:tcW w:w="1150" w:type="dxa"/>
          </w:tcPr>
          <w:p w14:paraId="03C5DF85"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4C2301" w14:paraId="092584C4" w14:textId="77777777" w:rsidTr="00F84A20">
        <w:tc>
          <w:tcPr>
            <w:tcW w:w="500" w:type="dxa"/>
          </w:tcPr>
          <w:p w14:paraId="38CB89DC" w14:textId="3FBA5025" w:rsidR="002B6A0A" w:rsidRPr="004C2301" w:rsidRDefault="002B6A0A" w:rsidP="002B6A0A">
            <w:pPr>
              <w:spacing w:line="280" w:lineRule="atLeast"/>
              <w:rPr>
                <w:rFonts w:cs="Arial"/>
                <w:bCs/>
                <w:kern w:val="32"/>
                <w:sz w:val="20"/>
                <w:szCs w:val="20"/>
                <w:lang w:val="nl-NL"/>
              </w:rPr>
            </w:pPr>
            <w:r w:rsidRPr="004C2301">
              <w:rPr>
                <w:rFonts w:cs="Arial"/>
                <w:bCs/>
                <w:kern w:val="32"/>
                <w:sz w:val="20"/>
                <w:szCs w:val="20"/>
                <w:lang w:val="nl-NL"/>
              </w:rPr>
              <w:t>8.</w:t>
            </w:r>
          </w:p>
        </w:tc>
        <w:tc>
          <w:tcPr>
            <w:tcW w:w="8148" w:type="dxa"/>
          </w:tcPr>
          <w:p w14:paraId="7374A1EC" w14:textId="77777777" w:rsidR="002B6A0A" w:rsidRPr="004C2301" w:rsidRDefault="002B6A0A" w:rsidP="002B6A0A">
            <w:pPr>
              <w:spacing w:line="280" w:lineRule="atLeast"/>
              <w:contextualSpacing/>
              <w:rPr>
                <w:rFonts w:ascii="Trebuchet MS" w:hAnsi="Trebuchet MS"/>
                <w:sz w:val="20"/>
                <w:szCs w:val="20"/>
                <w:lang w:val="nl-NL"/>
              </w:rPr>
            </w:pPr>
            <w:r w:rsidRPr="004C2301">
              <w:rPr>
                <w:rFonts w:ascii="Trebuchet MS" w:hAnsi="Trebuchet MS"/>
                <w:sz w:val="20"/>
                <w:szCs w:val="20"/>
                <w:lang w:val="nl-NL"/>
              </w:rPr>
              <w:t>Het opstellen van de directiebegroting</w:t>
            </w:r>
          </w:p>
        </w:tc>
        <w:tc>
          <w:tcPr>
            <w:tcW w:w="1150" w:type="dxa"/>
          </w:tcPr>
          <w:p w14:paraId="5C74D53E" w14:textId="77777777" w:rsidR="002B6A0A" w:rsidRPr="004C2301" w:rsidRDefault="002B6A0A" w:rsidP="002B6A0A">
            <w:pPr>
              <w:spacing w:line="280" w:lineRule="atLeast"/>
              <w:rPr>
                <w:rFonts w:cs="Arial"/>
                <w:bCs/>
                <w:i/>
                <w:kern w:val="32"/>
                <w:sz w:val="20"/>
                <w:szCs w:val="20"/>
                <w:lang w:val="nl-NL"/>
              </w:rPr>
            </w:pPr>
            <w:r w:rsidRPr="004C2301">
              <w:rPr>
                <w:rFonts w:cs="Arial"/>
                <w:bCs/>
                <w:i/>
                <w:kern w:val="32"/>
                <w:sz w:val="20"/>
                <w:szCs w:val="20"/>
                <w:lang w:val="nl-NL"/>
              </w:rPr>
              <w:t>ja / nee</w:t>
            </w:r>
          </w:p>
        </w:tc>
      </w:tr>
      <w:tr w:rsidR="002B6A0A" w:rsidRPr="0034001D" w14:paraId="1CCFF8CC" w14:textId="77777777" w:rsidTr="00F84A20">
        <w:tc>
          <w:tcPr>
            <w:tcW w:w="500" w:type="dxa"/>
          </w:tcPr>
          <w:p w14:paraId="7F63137D" w14:textId="77777777" w:rsidR="002B6A0A" w:rsidRPr="0034001D" w:rsidRDefault="002B6A0A" w:rsidP="002B6A0A">
            <w:pPr>
              <w:spacing w:line="280" w:lineRule="atLeast"/>
              <w:rPr>
                <w:rFonts w:cs="Arial"/>
                <w:bCs/>
                <w:kern w:val="32"/>
                <w:sz w:val="20"/>
                <w:szCs w:val="20"/>
              </w:rPr>
            </w:pPr>
          </w:p>
        </w:tc>
        <w:tc>
          <w:tcPr>
            <w:tcW w:w="8148" w:type="dxa"/>
          </w:tcPr>
          <w:p w14:paraId="16EF9CC5" w14:textId="77777777" w:rsidR="002B6A0A" w:rsidRPr="0034001D" w:rsidRDefault="002B6A0A" w:rsidP="002B6A0A">
            <w:pPr>
              <w:spacing w:line="280" w:lineRule="atLeast"/>
              <w:contextualSpacing/>
              <w:jc w:val="both"/>
              <w:rPr>
                <w:rFonts w:ascii="Trebuchet MS" w:hAnsi="Trebuchet MS"/>
                <w:sz w:val="20"/>
                <w:szCs w:val="20"/>
              </w:rPr>
            </w:pPr>
          </w:p>
          <w:p w14:paraId="015DFCE0" w14:textId="77777777" w:rsidR="002B6A0A" w:rsidRPr="0034001D" w:rsidRDefault="002B6A0A" w:rsidP="002B6A0A">
            <w:pPr>
              <w:spacing w:line="280" w:lineRule="atLeast"/>
              <w:contextualSpacing/>
              <w:jc w:val="both"/>
              <w:rPr>
                <w:rFonts w:ascii="Trebuchet MS" w:hAnsi="Trebuchet MS"/>
                <w:sz w:val="20"/>
                <w:szCs w:val="20"/>
              </w:rPr>
            </w:pP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r>
            <w:r w:rsidRPr="0034001D">
              <w:rPr>
                <w:rFonts w:ascii="Trebuchet MS" w:hAnsi="Trebuchet MS"/>
                <w:sz w:val="20"/>
                <w:szCs w:val="20"/>
              </w:rPr>
              <w:tab/>
              <w:t>Totaal punten:</w:t>
            </w:r>
          </w:p>
          <w:p w14:paraId="0DBABF8C" w14:textId="77777777" w:rsidR="002B6A0A" w:rsidRPr="0034001D" w:rsidRDefault="002B6A0A" w:rsidP="002B6A0A">
            <w:pPr>
              <w:spacing w:line="280" w:lineRule="atLeast"/>
              <w:contextualSpacing/>
              <w:jc w:val="both"/>
              <w:rPr>
                <w:rFonts w:ascii="Trebuchet MS" w:hAnsi="Trebuchet MS"/>
                <w:sz w:val="20"/>
                <w:szCs w:val="20"/>
              </w:rPr>
            </w:pPr>
          </w:p>
        </w:tc>
        <w:tc>
          <w:tcPr>
            <w:tcW w:w="1150" w:type="dxa"/>
          </w:tcPr>
          <w:p w14:paraId="50530ABE" w14:textId="77777777" w:rsidR="002B6A0A" w:rsidRPr="0034001D" w:rsidRDefault="002B6A0A" w:rsidP="002B6A0A">
            <w:pPr>
              <w:spacing w:line="280" w:lineRule="atLeast"/>
              <w:rPr>
                <w:rFonts w:cs="Arial"/>
                <w:bCs/>
                <w:i/>
                <w:kern w:val="32"/>
                <w:sz w:val="20"/>
                <w:szCs w:val="20"/>
              </w:rPr>
            </w:pPr>
          </w:p>
        </w:tc>
      </w:tr>
    </w:tbl>
    <w:p w14:paraId="71887D21" w14:textId="77777777" w:rsidR="007017CB" w:rsidRDefault="007017CB" w:rsidP="00291F81">
      <w:pPr>
        <w:spacing w:line="280" w:lineRule="atLeast"/>
        <w:rPr>
          <w:rFonts w:cs="Arial"/>
          <w:bCs/>
          <w:i/>
          <w:color w:val="00B0F0"/>
          <w:kern w:val="32"/>
        </w:rPr>
      </w:pPr>
    </w:p>
    <w:p w14:paraId="1C353EB8" w14:textId="77777777" w:rsidR="007017CB" w:rsidRDefault="007017CB" w:rsidP="00291F81">
      <w:pPr>
        <w:spacing w:line="280" w:lineRule="atLeast"/>
        <w:rPr>
          <w:rFonts w:cs="Arial"/>
          <w:bCs/>
          <w:i/>
          <w:color w:val="00B0F0"/>
          <w:kern w:val="32"/>
        </w:rPr>
      </w:pPr>
    </w:p>
    <w:p w14:paraId="41B3E9B1" w14:textId="77777777" w:rsidR="002511F3" w:rsidRDefault="002511F3" w:rsidP="00291F81">
      <w:pPr>
        <w:spacing w:line="280" w:lineRule="atLeast"/>
        <w:rPr>
          <w:rFonts w:cs="Arial"/>
          <w:bCs/>
          <w:i/>
          <w:color w:val="00B0F0"/>
          <w:kern w:val="32"/>
        </w:rPr>
      </w:pPr>
    </w:p>
    <w:p w14:paraId="24DCE44B" w14:textId="77777777" w:rsidR="002511F3" w:rsidRDefault="002511F3" w:rsidP="00291F81">
      <w:pPr>
        <w:spacing w:line="280" w:lineRule="atLeast"/>
        <w:rPr>
          <w:rFonts w:cs="Arial"/>
          <w:bCs/>
          <w:i/>
          <w:color w:val="00B0F0"/>
          <w:kern w:val="32"/>
        </w:rPr>
      </w:pPr>
    </w:p>
    <w:p w14:paraId="492EC83E" w14:textId="77777777" w:rsidR="002511F3" w:rsidRDefault="002511F3" w:rsidP="00291F81">
      <w:pPr>
        <w:spacing w:line="280" w:lineRule="atLeast"/>
        <w:rPr>
          <w:rFonts w:cs="Arial"/>
          <w:bCs/>
          <w:i/>
          <w:color w:val="00B0F0"/>
          <w:kern w:val="32"/>
        </w:rPr>
      </w:pPr>
    </w:p>
    <w:p w14:paraId="33D0E327" w14:textId="77777777" w:rsidR="002511F3" w:rsidRDefault="002511F3" w:rsidP="00291F81">
      <w:pPr>
        <w:spacing w:line="280" w:lineRule="atLeast"/>
        <w:rPr>
          <w:rFonts w:cs="Arial"/>
          <w:bCs/>
          <w:i/>
          <w:color w:val="00B0F0"/>
          <w:kern w:val="32"/>
        </w:rPr>
      </w:pPr>
    </w:p>
    <w:p w14:paraId="6FA718BF" w14:textId="77777777" w:rsidR="002511F3" w:rsidRDefault="002511F3" w:rsidP="00291F81">
      <w:pPr>
        <w:spacing w:line="280" w:lineRule="atLeast"/>
        <w:rPr>
          <w:rFonts w:cs="Arial"/>
          <w:bCs/>
          <w:i/>
          <w:color w:val="00B0F0"/>
          <w:kern w:val="32"/>
        </w:rPr>
      </w:pPr>
    </w:p>
    <w:p w14:paraId="786D3F76" w14:textId="77777777" w:rsidR="002511F3" w:rsidRDefault="002511F3" w:rsidP="00291F81">
      <w:pPr>
        <w:spacing w:line="280" w:lineRule="atLeast"/>
        <w:rPr>
          <w:rFonts w:cs="Arial"/>
          <w:bCs/>
          <w:i/>
          <w:color w:val="00B0F0"/>
          <w:kern w:val="32"/>
        </w:rPr>
      </w:pPr>
    </w:p>
    <w:p w14:paraId="12287740" w14:textId="77777777" w:rsidR="002511F3" w:rsidRDefault="002511F3" w:rsidP="00291F81">
      <w:pPr>
        <w:spacing w:line="280" w:lineRule="atLeast"/>
        <w:rPr>
          <w:rFonts w:cs="Arial"/>
          <w:bCs/>
          <w:i/>
          <w:color w:val="00B0F0"/>
          <w:kern w:val="32"/>
        </w:rPr>
      </w:pPr>
    </w:p>
    <w:p w14:paraId="35737C96" w14:textId="77777777" w:rsidR="002511F3" w:rsidRDefault="002511F3" w:rsidP="00291F81">
      <w:pPr>
        <w:spacing w:line="280" w:lineRule="atLeast"/>
        <w:rPr>
          <w:rFonts w:cs="Arial"/>
          <w:bCs/>
          <w:i/>
          <w:color w:val="00B0F0"/>
          <w:kern w:val="32"/>
        </w:rPr>
      </w:pPr>
    </w:p>
    <w:p w14:paraId="2A7F5206" w14:textId="77777777" w:rsidR="002511F3" w:rsidRDefault="002511F3" w:rsidP="00291F81">
      <w:pPr>
        <w:spacing w:line="280" w:lineRule="atLeast"/>
        <w:rPr>
          <w:rFonts w:cs="Arial"/>
          <w:bCs/>
          <w:i/>
          <w:color w:val="00B0F0"/>
          <w:kern w:val="32"/>
        </w:rPr>
      </w:pPr>
    </w:p>
    <w:p w14:paraId="717A6740" w14:textId="77777777" w:rsidR="002511F3" w:rsidRDefault="002511F3" w:rsidP="00291F81">
      <w:pPr>
        <w:spacing w:line="280" w:lineRule="atLeast"/>
        <w:rPr>
          <w:rFonts w:cs="Arial"/>
          <w:bCs/>
          <w:i/>
          <w:color w:val="00B0F0"/>
          <w:kern w:val="32"/>
        </w:rPr>
      </w:pPr>
    </w:p>
    <w:p w14:paraId="7FD7EF7E" w14:textId="77777777" w:rsidR="002511F3" w:rsidRDefault="002511F3" w:rsidP="00291F81">
      <w:pPr>
        <w:spacing w:line="280" w:lineRule="atLeast"/>
        <w:rPr>
          <w:rFonts w:cs="Arial"/>
          <w:bCs/>
          <w:i/>
          <w:color w:val="00B0F0"/>
          <w:kern w:val="32"/>
        </w:rPr>
      </w:pPr>
    </w:p>
    <w:p w14:paraId="1A0BAEAF" w14:textId="77777777" w:rsidR="002511F3" w:rsidRDefault="002511F3" w:rsidP="00291F81">
      <w:pPr>
        <w:spacing w:line="280" w:lineRule="atLeast"/>
        <w:rPr>
          <w:rFonts w:cs="Arial"/>
          <w:bCs/>
          <w:i/>
          <w:color w:val="00B0F0"/>
          <w:kern w:val="32"/>
        </w:rPr>
      </w:pPr>
    </w:p>
    <w:p w14:paraId="4D39376E" w14:textId="77777777" w:rsidR="002511F3" w:rsidRDefault="002511F3" w:rsidP="00291F81">
      <w:pPr>
        <w:spacing w:line="280" w:lineRule="atLeast"/>
        <w:rPr>
          <w:rFonts w:cs="Arial"/>
          <w:bCs/>
          <w:i/>
          <w:color w:val="00B0F0"/>
          <w:kern w:val="32"/>
        </w:rPr>
      </w:pPr>
    </w:p>
    <w:p w14:paraId="27105838" w14:textId="77777777" w:rsidR="002511F3" w:rsidRDefault="002511F3" w:rsidP="00291F81">
      <w:pPr>
        <w:spacing w:line="280" w:lineRule="atLeast"/>
        <w:rPr>
          <w:rFonts w:cs="Arial"/>
          <w:bCs/>
          <w:i/>
          <w:color w:val="00B0F0"/>
          <w:kern w:val="32"/>
        </w:rPr>
      </w:pPr>
    </w:p>
    <w:p w14:paraId="7C794A01" w14:textId="77777777" w:rsidR="002511F3" w:rsidRDefault="002511F3" w:rsidP="00291F81">
      <w:pPr>
        <w:spacing w:line="280" w:lineRule="atLeast"/>
        <w:rPr>
          <w:rFonts w:cs="Arial"/>
          <w:bCs/>
          <w:i/>
          <w:color w:val="00B0F0"/>
          <w:kern w:val="32"/>
        </w:rPr>
      </w:pPr>
    </w:p>
    <w:p w14:paraId="5418FBAD" w14:textId="77777777" w:rsidR="002511F3" w:rsidRDefault="002511F3" w:rsidP="00291F81">
      <w:pPr>
        <w:spacing w:line="280" w:lineRule="atLeast"/>
        <w:rPr>
          <w:rFonts w:cs="Arial"/>
          <w:bCs/>
          <w:i/>
          <w:color w:val="00B0F0"/>
          <w:kern w:val="32"/>
        </w:rPr>
      </w:pPr>
    </w:p>
    <w:p w14:paraId="5D7C0AAA" w14:textId="77777777" w:rsidR="002511F3" w:rsidRDefault="002511F3" w:rsidP="00291F81">
      <w:pPr>
        <w:spacing w:line="280" w:lineRule="atLeast"/>
        <w:rPr>
          <w:rFonts w:cs="Arial"/>
          <w:bCs/>
          <w:i/>
          <w:color w:val="00B0F0"/>
          <w:kern w:val="32"/>
        </w:rPr>
      </w:pPr>
    </w:p>
    <w:p w14:paraId="7AB20E65" w14:textId="77777777" w:rsidR="007017CB" w:rsidRPr="00291F81" w:rsidRDefault="007017CB" w:rsidP="007017CB">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7017CB" w:rsidRPr="00291F81" w14:paraId="5D1240E3" w14:textId="77777777" w:rsidTr="00F84A20">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3573" w14:textId="77777777" w:rsidR="007017CB" w:rsidRPr="00291F81" w:rsidRDefault="007017CB" w:rsidP="00F84A20">
            <w:pPr>
              <w:spacing w:line="280" w:lineRule="atLeast"/>
            </w:pPr>
            <w:r w:rsidRPr="00291F81">
              <w:t>Getekend voor akkoord:</w:t>
            </w:r>
          </w:p>
        </w:tc>
      </w:tr>
      <w:tr w:rsidR="007017CB" w:rsidRPr="00291F81" w14:paraId="0AFB81E3" w14:textId="77777777" w:rsidTr="00F84A20">
        <w:tc>
          <w:tcPr>
            <w:tcW w:w="3815" w:type="dxa"/>
            <w:tcBorders>
              <w:top w:val="single" w:sz="4" w:space="0" w:color="auto"/>
              <w:left w:val="single" w:sz="4" w:space="0" w:color="auto"/>
              <w:bottom w:val="single" w:sz="4" w:space="0" w:color="auto"/>
              <w:right w:val="single" w:sz="4" w:space="0" w:color="auto"/>
            </w:tcBorders>
          </w:tcPr>
          <w:p w14:paraId="20502294" w14:textId="77777777" w:rsidR="007017CB" w:rsidRPr="00291F81" w:rsidRDefault="007017CB" w:rsidP="00F84A20">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3D4B40A3" w14:textId="77777777" w:rsidR="007017CB" w:rsidRPr="00291F81" w:rsidRDefault="007017CB" w:rsidP="00F84A20">
            <w:pPr>
              <w:spacing w:line="280" w:lineRule="atLeast"/>
            </w:pPr>
          </w:p>
        </w:tc>
      </w:tr>
      <w:tr w:rsidR="007017CB" w:rsidRPr="00291F81" w14:paraId="3A6A26BE" w14:textId="77777777" w:rsidTr="00F84A20">
        <w:tc>
          <w:tcPr>
            <w:tcW w:w="3815" w:type="dxa"/>
            <w:tcBorders>
              <w:top w:val="single" w:sz="4" w:space="0" w:color="auto"/>
              <w:left w:val="single" w:sz="4" w:space="0" w:color="auto"/>
              <w:bottom w:val="single" w:sz="4" w:space="0" w:color="auto"/>
              <w:right w:val="single" w:sz="4" w:space="0" w:color="auto"/>
            </w:tcBorders>
          </w:tcPr>
          <w:p w14:paraId="6DB29EAE" w14:textId="77777777" w:rsidR="007017CB" w:rsidRPr="00291F81" w:rsidRDefault="007017CB" w:rsidP="00F84A20">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87E6268" w14:textId="77777777" w:rsidR="007017CB" w:rsidRPr="00291F81" w:rsidRDefault="007017CB" w:rsidP="00F84A20">
            <w:pPr>
              <w:spacing w:line="280" w:lineRule="atLeast"/>
            </w:pPr>
          </w:p>
          <w:p w14:paraId="239230E2" w14:textId="77777777" w:rsidR="007017CB" w:rsidRPr="00291F81" w:rsidRDefault="007017CB" w:rsidP="00F84A20">
            <w:pPr>
              <w:spacing w:line="280" w:lineRule="atLeast"/>
            </w:pPr>
          </w:p>
        </w:tc>
      </w:tr>
      <w:tr w:rsidR="007017CB" w:rsidRPr="00291F81" w14:paraId="6C52480F" w14:textId="77777777" w:rsidTr="00F84A20">
        <w:tc>
          <w:tcPr>
            <w:tcW w:w="3815" w:type="dxa"/>
            <w:tcBorders>
              <w:top w:val="single" w:sz="4" w:space="0" w:color="auto"/>
              <w:left w:val="single" w:sz="4" w:space="0" w:color="auto"/>
              <w:bottom w:val="single" w:sz="4" w:space="0" w:color="auto"/>
              <w:right w:val="single" w:sz="4" w:space="0" w:color="auto"/>
            </w:tcBorders>
          </w:tcPr>
          <w:p w14:paraId="155D1C4B" w14:textId="77777777" w:rsidR="007017CB" w:rsidRPr="00291F81" w:rsidRDefault="007017CB" w:rsidP="00F84A20">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01337D9" w14:textId="77777777" w:rsidR="007017CB" w:rsidRPr="00291F81" w:rsidRDefault="007017CB" w:rsidP="00F84A20">
            <w:pPr>
              <w:spacing w:line="280" w:lineRule="atLeast"/>
            </w:pPr>
          </w:p>
        </w:tc>
      </w:tr>
      <w:tr w:rsidR="007017CB" w:rsidRPr="00291F81" w14:paraId="3B909C2E" w14:textId="77777777" w:rsidTr="00F84A20">
        <w:tc>
          <w:tcPr>
            <w:tcW w:w="3815" w:type="dxa"/>
            <w:tcBorders>
              <w:top w:val="single" w:sz="4" w:space="0" w:color="auto"/>
              <w:left w:val="single" w:sz="4" w:space="0" w:color="auto"/>
              <w:bottom w:val="single" w:sz="4" w:space="0" w:color="auto"/>
              <w:right w:val="single" w:sz="4" w:space="0" w:color="auto"/>
            </w:tcBorders>
          </w:tcPr>
          <w:p w14:paraId="2BA36B8D" w14:textId="77777777" w:rsidR="007017CB" w:rsidRPr="00291F81" w:rsidRDefault="007017CB" w:rsidP="00F84A20">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3761BCB1" w14:textId="77777777" w:rsidR="007017CB" w:rsidRPr="00291F81" w:rsidRDefault="007017CB" w:rsidP="00F84A20">
            <w:pPr>
              <w:spacing w:line="280" w:lineRule="atLeast"/>
            </w:pPr>
          </w:p>
        </w:tc>
      </w:tr>
      <w:tr w:rsidR="007017CB" w:rsidRPr="00291F81" w14:paraId="59A9FD1D" w14:textId="77777777" w:rsidTr="00F84A20">
        <w:tc>
          <w:tcPr>
            <w:tcW w:w="3815" w:type="dxa"/>
            <w:tcBorders>
              <w:top w:val="single" w:sz="4" w:space="0" w:color="auto"/>
              <w:left w:val="single" w:sz="4" w:space="0" w:color="auto"/>
              <w:bottom w:val="single" w:sz="4" w:space="0" w:color="auto"/>
              <w:right w:val="single" w:sz="4" w:space="0" w:color="auto"/>
            </w:tcBorders>
          </w:tcPr>
          <w:p w14:paraId="35C46E4C" w14:textId="77777777" w:rsidR="007017CB" w:rsidRPr="00291F81" w:rsidRDefault="007017CB" w:rsidP="00F84A20">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4BC82E6E" w14:textId="77777777" w:rsidR="007017CB" w:rsidRPr="00291F81" w:rsidRDefault="007017CB" w:rsidP="00F84A20">
            <w:pPr>
              <w:spacing w:line="280" w:lineRule="atLeast"/>
            </w:pPr>
          </w:p>
        </w:tc>
      </w:tr>
      <w:tr w:rsidR="007017CB" w:rsidRPr="00291F81" w14:paraId="3F4136DD" w14:textId="77777777" w:rsidTr="00F84A20">
        <w:tc>
          <w:tcPr>
            <w:tcW w:w="3815" w:type="dxa"/>
            <w:tcBorders>
              <w:top w:val="single" w:sz="4" w:space="0" w:color="auto"/>
              <w:left w:val="single" w:sz="4" w:space="0" w:color="auto"/>
              <w:bottom w:val="single" w:sz="4" w:space="0" w:color="auto"/>
              <w:right w:val="single" w:sz="4" w:space="0" w:color="auto"/>
            </w:tcBorders>
          </w:tcPr>
          <w:p w14:paraId="6960227D" w14:textId="77777777" w:rsidR="007017CB" w:rsidRPr="00291F81" w:rsidRDefault="007017CB" w:rsidP="00F84A20">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28181743" w14:textId="77777777" w:rsidR="007017CB" w:rsidRPr="00291F81" w:rsidRDefault="007017CB" w:rsidP="00F84A20">
            <w:pPr>
              <w:spacing w:line="280" w:lineRule="atLeast"/>
            </w:pPr>
          </w:p>
        </w:tc>
      </w:tr>
    </w:tbl>
    <w:p w14:paraId="43E287BD" w14:textId="77777777" w:rsidR="007017CB" w:rsidRPr="00291F81" w:rsidRDefault="007017CB" w:rsidP="00DA6FBF">
      <w:pPr>
        <w:spacing w:line="280" w:lineRule="atLeast"/>
        <w:rPr>
          <w:rFonts w:cs="Arial"/>
          <w:bCs/>
          <w:i/>
          <w:color w:val="00B0F0"/>
          <w:kern w:val="32"/>
        </w:rPr>
      </w:pPr>
    </w:p>
    <w:sectPr w:rsidR="007017CB" w:rsidRPr="00291F81" w:rsidSect="00066AE9">
      <w:headerReference w:type="default" r:id="rId9"/>
      <w:footerReference w:type="default" r:id="rId10"/>
      <w:headerReference w:type="first" r:id="rId11"/>
      <w:footerReference w:type="first" r:id="rId12"/>
      <w:pgSz w:w="11906" w:h="16838"/>
      <w:pgMar w:top="2552" w:right="964" w:bottom="964" w:left="1134" w:header="709" w:footer="709" w:gutter="0"/>
      <w:pgNumType w:start="3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E55D9" w14:textId="77777777" w:rsidR="004E258B" w:rsidRDefault="004E258B">
      <w:pPr>
        <w:spacing w:line="240" w:lineRule="auto"/>
      </w:pPr>
      <w:r>
        <w:separator/>
      </w:r>
    </w:p>
  </w:endnote>
  <w:endnote w:type="continuationSeparator" w:id="0">
    <w:p w14:paraId="0B0C4225" w14:textId="77777777" w:rsidR="004E258B" w:rsidRDefault="004E2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4DC4DA08" w14:textId="16B8D0A5" w:rsidR="004E258B" w:rsidRPr="003912FE" w:rsidRDefault="004E258B" w:rsidP="00335044">
            <w:pPr>
              <w:tabs>
                <w:tab w:val="center" w:pos="4536"/>
                <w:tab w:val="right" w:pos="9072"/>
              </w:tabs>
              <w:spacing w:line="0" w:lineRule="atLeast"/>
              <w:rPr>
                <w:rFonts w:ascii="Trebuchet MS" w:hAnsi="Trebuchet MS"/>
                <w:sz w:val="16"/>
                <w:szCs w:val="16"/>
              </w:rPr>
            </w:pPr>
            <w:r w:rsidRPr="003912FE">
              <w:rPr>
                <w:rFonts w:ascii="Trebuchet MS" w:hAnsi="Trebuchet MS"/>
                <w:sz w:val="16"/>
                <w:szCs w:val="16"/>
              </w:rPr>
              <w:t>Aanbestedingsleidraad Europese Openbare Procedure</w:t>
            </w:r>
            <w:r w:rsidRPr="003912FE" w:rsidDel="00632326">
              <w:rPr>
                <w:rFonts w:ascii="Trebuchet MS" w:hAnsi="Trebuchet MS"/>
                <w:sz w:val="16"/>
                <w:szCs w:val="16"/>
              </w:rPr>
              <w:t xml:space="preserve"> </w:t>
            </w:r>
            <w:r w:rsidRPr="003912FE">
              <w:rPr>
                <w:rFonts w:ascii="Trebuchet MS" w:hAnsi="Trebuchet MS"/>
                <w:sz w:val="16"/>
                <w:szCs w:val="16"/>
              </w:rPr>
              <w:t>“Raamovereenkomst civieltechnische ingenieursdiensten</w:t>
            </w:r>
            <w:r w:rsidR="005B2132">
              <w:rPr>
                <w:rFonts w:ascii="Trebuchet MS" w:hAnsi="Trebuchet MS"/>
                <w:sz w:val="16"/>
                <w:szCs w:val="16"/>
              </w:rPr>
              <w:t xml:space="preserve"> gebiedsontwikkeling </w:t>
            </w:r>
            <w:r w:rsidRPr="003912FE">
              <w:rPr>
                <w:rFonts w:ascii="Trebuchet MS" w:hAnsi="Trebuchet MS"/>
                <w:sz w:val="16"/>
                <w:szCs w:val="16"/>
              </w:rPr>
              <w:t xml:space="preserve"> Wilderszijde te Bergschenhoek”</w:t>
            </w:r>
          </w:p>
          <w:p w14:paraId="13ED4B7C" w14:textId="525D023C" w:rsidR="004E258B" w:rsidRDefault="004E258B" w:rsidP="00335044">
            <w:pPr>
              <w:pStyle w:val="Voettekst"/>
              <w:spacing w:line="0" w:lineRule="atLeast"/>
            </w:pPr>
            <w:r w:rsidRPr="003912FE">
              <w:rPr>
                <w:rFonts w:ascii="Trebuchet MS" w:hAnsi="Trebuchet MS"/>
                <w:sz w:val="16"/>
                <w:szCs w:val="16"/>
              </w:rPr>
              <w:t>Referentienr.: U22.02376</w:t>
            </w:r>
            <w:r w:rsidRPr="003912FE">
              <w:rPr>
                <w:noProof/>
                <w:sz w:val="16"/>
                <w:szCs w:val="16"/>
              </w:rPr>
              <w:drawing>
                <wp:anchor distT="0" distB="0" distL="114300" distR="114300" simplePos="0" relativeHeight="251663360" behindDoc="1" locked="1" layoutInCell="1" allowOverlap="1" wp14:anchorId="77350FED" wp14:editId="49B0F906">
                  <wp:simplePos x="0" y="0"/>
                  <wp:positionH relativeFrom="page">
                    <wp:posOffset>0</wp:posOffset>
                  </wp:positionH>
                  <wp:positionV relativeFrom="page">
                    <wp:posOffset>7755255</wp:posOffset>
                  </wp:positionV>
                  <wp:extent cx="7621200" cy="2937600"/>
                  <wp:effectExtent l="0" t="0" r="0" b="0"/>
                  <wp:wrapNone/>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3912FE">
              <w:rPr>
                <w:sz w:val="16"/>
                <w:szCs w:val="16"/>
              </w:rPr>
              <w:t xml:space="preserve"> </w:t>
            </w:r>
            <w:r>
              <w:rPr>
                <w:noProof/>
              </w:rPr>
              <w:drawing>
                <wp:anchor distT="0" distB="0" distL="114300" distR="114300" simplePos="0" relativeHeight="251659264" behindDoc="1" locked="1" layoutInCell="1" allowOverlap="1" wp14:anchorId="254E33D2" wp14:editId="4426D48F">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tab/>
            </w:r>
            <w:r>
              <w:tab/>
            </w:r>
            <w:r>
              <w:tab/>
            </w:r>
            <w:r>
              <w:rPr>
                <w:bCs/>
                <w:sz w:val="16"/>
                <w:szCs w:val="16"/>
              </w:rPr>
              <w:fldChar w:fldCharType="begin"/>
            </w:r>
            <w:r>
              <w:rPr>
                <w:bCs/>
                <w:sz w:val="16"/>
                <w:szCs w:val="16"/>
              </w:rPr>
              <w:instrText>PAGE</w:instrText>
            </w:r>
            <w:r>
              <w:rPr>
                <w:bCs/>
                <w:sz w:val="16"/>
                <w:szCs w:val="16"/>
              </w:rPr>
              <w:fldChar w:fldCharType="separate"/>
            </w:r>
            <w:r w:rsidR="00431E4E">
              <w:rPr>
                <w:bCs/>
                <w:noProof/>
                <w:sz w:val="16"/>
                <w:szCs w:val="16"/>
              </w:rPr>
              <w:t>43</w:t>
            </w:r>
            <w:r>
              <w:rPr>
                <w:bCs/>
                <w:sz w:val="16"/>
                <w:szCs w:val="16"/>
              </w:rPr>
              <w:fldChar w:fldCharType="end"/>
            </w:r>
            <w:r>
              <w:rPr>
                <w:sz w:val="16"/>
                <w:szCs w:val="16"/>
              </w:rPr>
              <w:t>/</w:t>
            </w:r>
            <w:r w:rsidR="00A34934">
              <w:rPr>
                <w:sz w:val="16"/>
                <w:szCs w:val="16"/>
              </w:rPr>
              <w:t>4</w:t>
            </w:r>
            <w:r w:rsidR="00066AE9">
              <w:rPr>
                <w:sz w:val="16"/>
                <w:szCs w:val="16"/>
              </w:rPr>
              <w:t>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45944C61" w14:textId="27E7699A" w:rsidR="004E258B" w:rsidRDefault="004E258B" w:rsidP="006E4784">
            <w:pPr>
              <w:pStyle w:val="Voettekst"/>
              <w:jc w:val="right"/>
            </w:pPr>
            <w:r>
              <w:rPr>
                <w:noProof/>
              </w:rPr>
              <w:drawing>
                <wp:anchor distT="0" distB="0" distL="114300" distR="114300" simplePos="0" relativeHeight="251661312" behindDoc="1" locked="1" layoutInCell="1" allowOverlap="1" wp14:anchorId="20B5408D" wp14:editId="647A2974">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431E4E">
              <w:rPr>
                <w:bCs/>
                <w:noProof/>
                <w:sz w:val="16"/>
                <w:szCs w:val="16"/>
              </w:rPr>
              <w:t>37</w:t>
            </w:r>
            <w:r>
              <w:rPr>
                <w:bCs/>
                <w:sz w:val="16"/>
                <w:szCs w:val="16"/>
              </w:rPr>
              <w:fldChar w:fldCharType="end"/>
            </w:r>
            <w:r>
              <w:rPr>
                <w:sz w:val="16"/>
                <w:szCs w:val="16"/>
              </w:rPr>
              <w:t>/</w:t>
            </w:r>
            <w:r w:rsidR="00A34934">
              <w:rPr>
                <w:bCs/>
                <w:sz w:val="16"/>
                <w:szCs w:val="16"/>
              </w:rPr>
              <w:t>4</w:t>
            </w:r>
            <w:r w:rsidR="00066AE9">
              <w:rPr>
                <w:bCs/>
                <w:sz w:val="16"/>
                <w:szCs w:val="16"/>
              </w:rPr>
              <w:t>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2BD8D" w14:textId="77777777" w:rsidR="004E258B" w:rsidRDefault="004E258B">
      <w:pPr>
        <w:spacing w:line="240" w:lineRule="auto"/>
      </w:pPr>
      <w:r>
        <w:separator/>
      </w:r>
    </w:p>
  </w:footnote>
  <w:footnote w:type="continuationSeparator" w:id="0">
    <w:p w14:paraId="0F365958" w14:textId="77777777" w:rsidR="004E258B" w:rsidRDefault="004E25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7EF03" w14:textId="77777777" w:rsidR="004E258B" w:rsidRPr="006E4784" w:rsidRDefault="004E258B" w:rsidP="006E4784">
    <w:pPr>
      <w:jc w:val="right"/>
    </w:pPr>
    <w:r>
      <w:rPr>
        <w:noProof/>
      </w:rPr>
      <w:drawing>
        <wp:anchor distT="0" distB="0" distL="114300" distR="114300" simplePos="0" relativeHeight="251658240" behindDoc="1" locked="1" layoutInCell="1" allowOverlap="1" wp14:anchorId="661335D3" wp14:editId="0A04DA3D">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w16cid="http://schemas.microsoft.com/office/word/2016/wordml/cid" xmlns:w16cex="http://schemas.microsoft.com/office/word/2018/wordml/cex" xmlns:w16="http://schemas.microsoft.com/office/word/2018/wordml" xmlns:w10="urn:schemas-microsoft-com:office:word" xmlns:w="http://schemas.openxmlformats.org/wordprocessingml/2006/main" xmlns:v="urn:schemas-microsoft-com:vml" xmlns:o="urn:schemas-microsoft-com:office:office"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xmlns:adec="http://schemas.microsoft.com/office/drawing/2017/decorative"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w16cid="http://schemas.microsoft.com/office/word/2016/wordml/cid" xmlns:w16cex="http://schemas.microsoft.com/office/word/2018/wordml/cex" xmlns:w16="http://schemas.microsoft.com/office/word/2018/wordml" xmlns:w10="urn:schemas-microsoft-com:office:word" xmlns:w="http://schemas.openxmlformats.org/wordprocessingml/2006/main" xmlns:v="urn:schemas-microsoft-com:vml" xmlns:o="urn:schemas-microsoft-com:office:office"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m3d="http://schemas.microsoft.com/office/drawing/2017/model3d" xmlns:aink="http://schemas.microsoft.com/office/drawing/2016/ink" xmlns:adec="http://schemas.microsoft.com/office/drawing/2017/decorative" xmlns=""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2540" w14:textId="77777777" w:rsidR="004E258B" w:rsidRPr="006E4784" w:rsidRDefault="004E258B" w:rsidP="00ED1725">
    <w:pPr>
      <w:jc w:val="right"/>
    </w:pPr>
  </w:p>
  <w:p w14:paraId="6EEEEFCC" w14:textId="77777777" w:rsidR="004E258B" w:rsidRPr="006E4784" w:rsidRDefault="004E258B" w:rsidP="00ED1725">
    <w:pPr>
      <w:pStyle w:val="Koptekst"/>
      <w:spacing w:line="240" w:lineRule="exact"/>
      <w:rPr>
        <w:sz w:val="24"/>
        <w:szCs w:val="24"/>
      </w:rPr>
    </w:pPr>
  </w:p>
  <w:p w14:paraId="5F72665C" w14:textId="77777777" w:rsidR="004E258B" w:rsidRPr="006E4784" w:rsidRDefault="004E258B" w:rsidP="00ED1725">
    <w:pPr>
      <w:pStyle w:val="Koptekst"/>
      <w:spacing w:line="240" w:lineRule="exact"/>
      <w:rPr>
        <w:sz w:val="24"/>
        <w:szCs w:val="24"/>
      </w:rPr>
    </w:pPr>
  </w:p>
  <w:p w14:paraId="42CDBE00" w14:textId="77777777" w:rsidR="004E258B" w:rsidRPr="006E4784" w:rsidRDefault="004E258B" w:rsidP="008A2638">
    <w:pPr>
      <w:pStyle w:val="Koptekst"/>
      <w:spacing w:line="240" w:lineRule="exact"/>
      <w:rPr>
        <w:sz w:val="24"/>
        <w:szCs w:val="24"/>
      </w:rPr>
    </w:pPr>
  </w:p>
  <w:p w14:paraId="69FED306" w14:textId="77777777" w:rsidR="004E258B" w:rsidRPr="006E4784" w:rsidRDefault="004E258B"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1"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61B05E6"/>
    <w:multiLevelType w:val="multilevel"/>
    <w:tmpl w:val="F23A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CB7353"/>
    <w:multiLevelType w:val="hybridMultilevel"/>
    <w:tmpl w:val="11D6B3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6"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5A700AC"/>
    <w:multiLevelType w:val="multilevel"/>
    <w:tmpl w:val="D6CE2E9E"/>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1"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567"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5A0463B"/>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6" w15:restartNumberingAfterBreak="0">
    <w:nsid w:val="784C5807"/>
    <w:multiLevelType w:val="hybridMultilevel"/>
    <w:tmpl w:val="AA8C687A"/>
    <w:lvl w:ilvl="0" w:tplc="0876F6CC">
      <w:start w:val="2"/>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31"/>
  </w:num>
  <w:num w:numId="2">
    <w:abstractNumId w:val="21"/>
  </w:num>
  <w:num w:numId="3">
    <w:abstractNumId w:val="33"/>
  </w:num>
  <w:num w:numId="4">
    <w:abstractNumId w:val="8"/>
  </w:num>
  <w:num w:numId="5">
    <w:abstractNumId w:val="4"/>
  </w:num>
  <w:num w:numId="6">
    <w:abstractNumId w:val="3"/>
  </w:num>
  <w:num w:numId="7">
    <w:abstractNumId w:val="6"/>
  </w:num>
  <w:num w:numId="8">
    <w:abstractNumId w:val="28"/>
  </w:num>
  <w:num w:numId="9">
    <w:abstractNumId w:val="37"/>
  </w:num>
  <w:num w:numId="10">
    <w:abstractNumId w:val="11"/>
  </w:num>
  <w:num w:numId="11">
    <w:abstractNumId w:val="12"/>
  </w:num>
  <w:num w:numId="12">
    <w:abstractNumId w:val="34"/>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6"/>
  </w:num>
  <w:num w:numId="22">
    <w:abstractNumId w:val="14"/>
  </w:num>
  <w:num w:numId="23">
    <w:abstractNumId w:val="29"/>
  </w:num>
  <w:num w:numId="24">
    <w:abstractNumId w:val="20"/>
  </w:num>
  <w:num w:numId="25">
    <w:abstractNumId w:val="27"/>
  </w:num>
  <w:num w:numId="26">
    <w:abstractNumId w:val="30"/>
  </w:num>
  <w:num w:numId="27">
    <w:abstractNumId w:val="26"/>
  </w:num>
  <w:num w:numId="28">
    <w:abstractNumId w:val="13"/>
  </w:num>
  <w:num w:numId="29">
    <w:abstractNumId w:val="9"/>
  </w:num>
  <w:num w:numId="30">
    <w:abstractNumId w:val="15"/>
  </w:num>
  <w:num w:numId="31">
    <w:abstractNumId w:val="19"/>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4"/>
  </w:num>
  <w:num w:numId="35">
    <w:abstractNumId w:val="22"/>
  </w:num>
  <w:num w:numId="36">
    <w:abstractNumId w:val="2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5"/>
  </w:num>
  <w:num w:numId="40">
    <w:abstractNumId w:val="10"/>
  </w:num>
  <w:num w:numId="41">
    <w:abstractNumId w:val="36"/>
  </w:num>
  <w:num w:numId="42">
    <w:abstractNumId w:val="17"/>
  </w:num>
  <w:num w:numId="43">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26DC"/>
    <w:rsid w:val="00004932"/>
    <w:rsid w:val="000055A7"/>
    <w:rsid w:val="00010367"/>
    <w:rsid w:val="0001140E"/>
    <w:rsid w:val="00016948"/>
    <w:rsid w:val="00020ED1"/>
    <w:rsid w:val="00047DFD"/>
    <w:rsid w:val="00057BCD"/>
    <w:rsid w:val="000601DC"/>
    <w:rsid w:val="00066AE9"/>
    <w:rsid w:val="00070DA3"/>
    <w:rsid w:val="00072BAA"/>
    <w:rsid w:val="00072EDC"/>
    <w:rsid w:val="00084920"/>
    <w:rsid w:val="00087986"/>
    <w:rsid w:val="00087CA9"/>
    <w:rsid w:val="000A1186"/>
    <w:rsid w:val="000B2E23"/>
    <w:rsid w:val="000D0AE8"/>
    <w:rsid w:val="000D3D97"/>
    <w:rsid w:val="000F0E5F"/>
    <w:rsid w:val="000F12EE"/>
    <w:rsid w:val="000F4088"/>
    <w:rsid w:val="00105F5C"/>
    <w:rsid w:val="00107C70"/>
    <w:rsid w:val="00114CAB"/>
    <w:rsid w:val="001227A8"/>
    <w:rsid w:val="001377FD"/>
    <w:rsid w:val="001703B9"/>
    <w:rsid w:val="00172463"/>
    <w:rsid w:val="00172DC4"/>
    <w:rsid w:val="0018035A"/>
    <w:rsid w:val="00182545"/>
    <w:rsid w:val="0019771F"/>
    <w:rsid w:val="001A6511"/>
    <w:rsid w:val="001B5CDE"/>
    <w:rsid w:val="001C3055"/>
    <w:rsid w:val="001C3B98"/>
    <w:rsid w:val="001D0ECA"/>
    <w:rsid w:val="001E4694"/>
    <w:rsid w:val="001E5DB6"/>
    <w:rsid w:val="001F05AC"/>
    <w:rsid w:val="001F2C30"/>
    <w:rsid w:val="00205175"/>
    <w:rsid w:val="00210A82"/>
    <w:rsid w:val="002137AA"/>
    <w:rsid w:val="0022099A"/>
    <w:rsid w:val="0022692B"/>
    <w:rsid w:val="00227047"/>
    <w:rsid w:val="002301AD"/>
    <w:rsid w:val="00237313"/>
    <w:rsid w:val="0024796A"/>
    <w:rsid w:val="002479DF"/>
    <w:rsid w:val="002511F3"/>
    <w:rsid w:val="00254AFB"/>
    <w:rsid w:val="00255611"/>
    <w:rsid w:val="002842A8"/>
    <w:rsid w:val="00291F81"/>
    <w:rsid w:val="00292E88"/>
    <w:rsid w:val="002B2967"/>
    <w:rsid w:val="002B6A0A"/>
    <w:rsid w:val="002C17E4"/>
    <w:rsid w:val="002D2C4F"/>
    <w:rsid w:val="002E19BA"/>
    <w:rsid w:val="002F1732"/>
    <w:rsid w:val="002F4BDC"/>
    <w:rsid w:val="0030017A"/>
    <w:rsid w:val="00302689"/>
    <w:rsid w:val="00304D71"/>
    <w:rsid w:val="003050CB"/>
    <w:rsid w:val="00310ED4"/>
    <w:rsid w:val="00311823"/>
    <w:rsid w:val="003164D3"/>
    <w:rsid w:val="00323B73"/>
    <w:rsid w:val="00335044"/>
    <w:rsid w:val="0034001D"/>
    <w:rsid w:val="00341D70"/>
    <w:rsid w:val="003454FC"/>
    <w:rsid w:val="003468E9"/>
    <w:rsid w:val="00346E3D"/>
    <w:rsid w:val="00347BD7"/>
    <w:rsid w:val="00351EAC"/>
    <w:rsid w:val="00356450"/>
    <w:rsid w:val="003711B0"/>
    <w:rsid w:val="00374DC1"/>
    <w:rsid w:val="0037586E"/>
    <w:rsid w:val="00381548"/>
    <w:rsid w:val="00397245"/>
    <w:rsid w:val="003A1D5F"/>
    <w:rsid w:val="003A2410"/>
    <w:rsid w:val="003D0998"/>
    <w:rsid w:val="003F19C8"/>
    <w:rsid w:val="003F1D49"/>
    <w:rsid w:val="003F69D8"/>
    <w:rsid w:val="00401754"/>
    <w:rsid w:val="004057A6"/>
    <w:rsid w:val="004123EE"/>
    <w:rsid w:val="00422330"/>
    <w:rsid w:val="0042251A"/>
    <w:rsid w:val="004240A9"/>
    <w:rsid w:val="00425FDA"/>
    <w:rsid w:val="00427F4E"/>
    <w:rsid w:val="00431E4E"/>
    <w:rsid w:val="00440BC5"/>
    <w:rsid w:val="00442828"/>
    <w:rsid w:val="00447412"/>
    <w:rsid w:val="00463816"/>
    <w:rsid w:val="004653BB"/>
    <w:rsid w:val="004710EC"/>
    <w:rsid w:val="00481C69"/>
    <w:rsid w:val="0049490B"/>
    <w:rsid w:val="00496B1E"/>
    <w:rsid w:val="00496CD4"/>
    <w:rsid w:val="004A43AD"/>
    <w:rsid w:val="004B6E7D"/>
    <w:rsid w:val="004C1D49"/>
    <w:rsid w:val="004C2301"/>
    <w:rsid w:val="004E258B"/>
    <w:rsid w:val="004E77F6"/>
    <w:rsid w:val="004F09E4"/>
    <w:rsid w:val="004F0B32"/>
    <w:rsid w:val="004F1DE7"/>
    <w:rsid w:val="004F200D"/>
    <w:rsid w:val="004F35C2"/>
    <w:rsid w:val="004F6EAA"/>
    <w:rsid w:val="00526DFA"/>
    <w:rsid w:val="0053490E"/>
    <w:rsid w:val="00563CEE"/>
    <w:rsid w:val="00567D5F"/>
    <w:rsid w:val="00570594"/>
    <w:rsid w:val="00577FEE"/>
    <w:rsid w:val="005812B6"/>
    <w:rsid w:val="0059247E"/>
    <w:rsid w:val="005953DB"/>
    <w:rsid w:val="00596C45"/>
    <w:rsid w:val="005A0AA2"/>
    <w:rsid w:val="005A416D"/>
    <w:rsid w:val="005B1698"/>
    <w:rsid w:val="005B2132"/>
    <w:rsid w:val="005C06B0"/>
    <w:rsid w:val="005F5D8E"/>
    <w:rsid w:val="00606A4A"/>
    <w:rsid w:val="0061461B"/>
    <w:rsid w:val="00616A7D"/>
    <w:rsid w:val="0062472D"/>
    <w:rsid w:val="00640350"/>
    <w:rsid w:val="00645505"/>
    <w:rsid w:val="00652B54"/>
    <w:rsid w:val="00665257"/>
    <w:rsid w:val="00680882"/>
    <w:rsid w:val="00682927"/>
    <w:rsid w:val="00690D67"/>
    <w:rsid w:val="00691D15"/>
    <w:rsid w:val="00693240"/>
    <w:rsid w:val="006B40BE"/>
    <w:rsid w:val="006C2EA7"/>
    <w:rsid w:val="006D3265"/>
    <w:rsid w:val="006E2530"/>
    <w:rsid w:val="006E4784"/>
    <w:rsid w:val="006E5E70"/>
    <w:rsid w:val="006F090E"/>
    <w:rsid w:val="006F7285"/>
    <w:rsid w:val="007017CB"/>
    <w:rsid w:val="00702BE3"/>
    <w:rsid w:val="0071335A"/>
    <w:rsid w:val="0073289E"/>
    <w:rsid w:val="00734552"/>
    <w:rsid w:val="00772635"/>
    <w:rsid w:val="0077447A"/>
    <w:rsid w:val="0077499E"/>
    <w:rsid w:val="00794274"/>
    <w:rsid w:val="007A1BC4"/>
    <w:rsid w:val="007A7E3D"/>
    <w:rsid w:val="007C34FE"/>
    <w:rsid w:val="007D39AB"/>
    <w:rsid w:val="007D415F"/>
    <w:rsid w:val="007D6357"/>
    <w:rsid w:val="007E2369"/>
    <w:rsid w:val="007F4502"/>
    <w:rsid w:val="007F4DDB"/>
    <w:rsid w:val="00803398"/>
    <w:rsid w:val="008151C9"/>
    <w:rsid w:val="008172EA"/>
    <w:rsid w:val="008174DB"/>
    <w:rsid w:val="008234C6"/>
    <w:rsid w:val="00826455"/>
    <w:rsid w:val="00840140"/>
    <w:rsid w:val="00840C29"/>
    <w:rsid w:val="00842A6E"/>
    <w:rsid w:val="00865643"/>
    <w:rsid w:val="00867D00"/>
    <w:rsid w:val="008733E5"/>
    <w:rsid w:val="00875549"/>
    <w:rsid w:val="008756C0"/>
    <w:rsid w:val="00877ED7"/>
    <w:rsid w:val="0088128B"/>
    <w:rsid w:val="00886A62"/>
    <w:rsid w:val="00891FC9"/>
    <w:rsid w:val="008932DB"/>
    <w:rsid w:val="008A1AFF"/>
    <w:rsid w:val="008A2638"/>
    <w:rsid w:val="008A6A14"/>
    <w:rsid w:val="008B6595"/>
    <w:rsid w:val="008C0524"/>
    <w:rsid w:val="008D0B1C"/>
    <w:rsid w:val="008F5FFD"/>
    <w:rsid w:val="00903A3A"/>
    <w:rsid w:val="00916124"/>
    <w:rsid w:val="00927AC0"/>
    <w:rsid w:val="00934E4B"/>
    <w:rsid w:val="00940635"/>
    <w:rsid w:val="00950BF2"/>
    <w:rsid w:val="00954C60"/>
    <w:rsid w:val="00966CF9"/>
    <w:rsid w:val="009810B5"/>
    <w:rsid w:val="0098242C"/>
    <w:rsid w:val="00984FAF"/>
    <w:rsid w:val="00986FF4"/>
    <w:rsid w:val="009A2ECF"/>
    <w:rsid w:val="009A39A3"/>
    <w:rsid w:val="009A5015"/>
    <w:rsid w:val="009D1021"/>
    <w:rsid w:val="009D4ABF"/>
    <w:rsid w:val="009E5A1A"/>
    <w:rsid w:val="009F428A"/>
    <w:rsid w:val="009F712B"/>
    <w:rsid w:val="00A0524A"/>
    <w:rsid w:val="00A06C1B"/>
    <w:rsid w:val="00A07BD0"/>
    <w:rsid w:val="00A162E6"/>
    <w:rsid w:val="00A21860"/>
    <w:rsid w:val="00A259E7"/>
    <w:rsid w:val="00A279B2"/>
    <w:rsid w:val="00A33D0B"/>
    <w:rsid w:val="00A34934"/>
    <w:rsid w:val="00A676D7"/>
    <w:rsid w:val="00A717D6"/>
    <w:rsid w:val="00A93500"/>
    <w:rsid w:val="00AA2854"/>
    <w:rsid w:val="00AD09D6"/>
    <w:rsid w:val="00AD7785"/>
    <w:rsid w:val="00AE56CD"/>
    <w:rsid w:val="00AE66B4"/>
    <w:rsid w:val="00B10DDB"/>
    <w:rsid w:val="00B23C03"/>
    <w:rsid w:val="00B371AF"/>
    <w:rsid w:val="00B37F9E"/>
    <w:rsid w:val="00B510E9"/>
    <w:rsid w:val="00B54BE1"/>
    <w:rsid w:val="00B5589D"/>
    <w:rsid w:val="00B67061"/>
    <w:rsid w:val="00B7466C"/>
    <w:rsid w:val="00B77447"/>
    <w:rsid w:val="00B87FF9"/>
    <w:rsid w:val="00B91DBC"/>
    <w:rsid w:val="00B9415D"/>
    <w:rsid w:val="00B94EDE"/>
    <w:rsid w:val="00B96413"/>
    <w:rsid w:val="00B97C17"/>
    <w:rsid w:val="00BA4A83"/>
    <w:rsid w:val="00BB6864"/>
    <w:rsid w:val="00BD748D"/>
    <w:rsid w:val="00BE42DD"/>
    <w:rsid w:val="00BF4265"/>
    <w:rsid w:val="00C070AD"/>
    <w:rsid w:val="00C07B5D"/>
    <w:rsid w:val="00C1217A"/>
    <w:rsid w:val="00C20D6C"/>
    <w:rsid w:val="00C23465"/>
    <w:rsid w:val="00C362D1"/>
    <w:rsid w:val="00C5227D"/>
    <w:rsid w:val="00C6124A"/>
    <w:rsid w:val="00C6744D"/>
    <w:rsid w:val="00C729AE"/>
    <w:rsid w:val="00C742D1"/>
    <w:rsid w:val="00C755F3"/>
    <w:rsid w:val="00C85742"/>
    <w:rsid w:val="00C86153"/>
    <w:rsid w:val="00C87166"/>
    <w:rsid w:val="00C91E32"/>
    <w:rsid w:val="00C92E3C"/>
    <w:rsid w:val="00CA7930"/>
    <w:rsid w:val="00CB57AE"/>
    <w:rsid w:val="00CE6AC2"/>
    <w:rsid w:val="00D039B3"/>
    <w:rsid w:val="00D04146"/>
    <w:rsid w:val="00D04173"/>
    <w:rsid w:val="00D041CC"/>
    <w:rsid w:val="00D06377"/>
    <w:rsid w:val="00D11CAD"/>
    <w:rsid w:val="00D2599F"/>
    <w:rsid w:val="00D6001C"/>
    <w:rsid w:val="00D62737"/>
    <w:rsid w:val="00D702A8"/>
    <w:rsid w:val="00D731B1"/>
    <w:rsid w:val="00D82B3E"/>
    <w:rsid w:val="00D87856"/>
    <w:rsid w:val="00D94882"/>
    <w:rsid w:val="00D95167"/>
    <w:rsid w:val="00DA4DBE"/>
    <w:rsid w:val="00DA6FBF"/>
    <w:rsid w:val="00DC56BB"/>
    <w:rsid w:val="00DC6B6E"/>
    <w:rsid w:val="00DD112E"/>
    <w:rsid w:val="00DD5C11"/>
    <w:rsid w:val="00E02641"/>
    <w:rsid w:val="00E077C0"/>
    <w:rsid w:val="00E20D1B"/>
    <w:rsid w:val="00E24B52"/>
    <w:rsid w:val="00E41411"/>
    <w:rsid w:val="00E56747"/>
    <w:rsid w:val="00E62D21"/>
    <w:rsid w:val="00E62EED"/>
    <w:rsid w:val="00E711DC"/>
    <w:rsid w:val="00E77C8C"/>
    <w:rsid w:val="00E81B96"/>
    <w:rsid w:val="00E8748B"/>
    <w:rsid w:val="00E9773C"/>
    <w:rsid w:val="00EA118F"/>
    <w:rsid w:val="00EA3D19"/>
    <w:rsid w:val="00EA609F"/>
    <w:rsid w:val="00EB709A"/>
    <w:rsid w:val="00EB7D2C"/>
    <w:rsid w:val="00EC649E"/>
    <w:rsid w:val="00ED1725"/>
    <w:rsid w:val="00ED3836"/>
    <w:rsid w:val="00ED49CD"/>
    <w:rsid w:val="00ED58A2"/>
    <w:rsid w:val="00EE0320"/>
    <w:rsid w:val="00F12762"/>
    <w:rsid w:val="00F15A00"/>
    <w:rsid w:val="00F17607"/>
    <w:rsid w:val="00F331C6"/>
    <w:rsid w:val="00F3726A"/>
    <w:rsid w:val="00F570A3"/>
    <w:rsid w:val="00F61F6F"/>
    <w:rsid w:val="00F76331"/>
    <w:rsid w:val="00F84408"/>
    <w:rsid w:val="00F84A20"/>
    <w:rsid w:val="00F91A8C"/>
    <w:rsid w:val="00F940F5"/>
    <w:rsid w:val="00FB5888"/>
    <w:rsid w:val="00FB596F"/>
    <w:rsid w:val="00FB72F6"/>
    <w:rsid w:val="00FC5D00"/>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0876FF"/>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ind w:left="567"/>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021"/>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772108">
      <w:bodyDiv w:val="1"/>
      <w:marLeft w:val="0"/>
      <w:marRight w:val="0"/>
      <w:marTop w:val="0"/>
      <w:marBottom w:val="0"/>
      <w:divBdr>
        <w:top w:val="none" w:sz="0" w:space="0" w:color="auto"/>
        <w:left w:val="none" w:sz="0" w:space="0" w:color="auto"/>
        <w:bottom w:val="none" w:sz="0" w:space="0" w:color="auto"/>
        <w:right w:val="none" w:sz="0" w:space="0" w:color="auto"/>
      </w:divBdr>
    </w:div>
    <w:div w:id="1006246072">
      <w:bodyDiv w:val="1"/>
      <w:marLeft w:val="0"/>
      <w:marRight w:val="0"/>
      <w:marTop w:val="0"/>
      <w:marBottom w:val="0"/>
      <w:divBdr>
        <w:top w:val="none" w:sz="0" w:space="0" w:color="auto"/>
        <w:left w:val="none" w:sz="0" w:space="0" w:color="auto"/>
        <w:bottom w:val="none" w:sz="0" w:space="0" w:color="auto"/>
        <w:right w:val="none" w:sz="0" w:space="0" w:color="auto"/>
      </w:divBdr>
    </w:div>
    <w:div w:id="1158033740">
      <w:bodyDiv w:val="1"/>
      <w:marLeft w:val="0"/>
      <w:marRight w:val="0"/>
      <w:marTop w:val="0"/>
      <w:marBottom w:val="0"/>
      <w:divBdr>
        <w:top w:val="none" w:sz="0" w:space="0" w:color="auto"/>
        <w:left w:val="none" w:sz="0" w:space="0" w:color="auto"/>
        <w:bottom w:val="none" w:sz="0" w:space="0" w:color="auto"/>
        <w:right w:val="none" w:sz="0" w:space="0" w:color="auto"/>
      </w:divBdr>
    </w:div>
    <w:div w:id="139585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75323079-6081-4FD6-98D2-AFDAE15CC29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10</Pages>
  <Words>1789</Words>
  <Characters>12261</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van Leeuwen</cp:lastModifiedBy>
  <cp:revision>11</cp:revision>
  <cp:lastPrinted>2022-06-01T15:16:00Z</cp:lastPrinted>
  <dcterms:created xsi:type="dcterms:W3CDTF">2022-06-08T12:04:00Z</dcterms:created>
  <dcterms:modified xsi:type="dcterms:W3CDTF">2022-06-15T10:59:00Z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80f48901-1810-1bb8-9514-a2b5d8f88fb1</vt:lpwstr>
  </property>
  <property fmtid="{D5CDD505-2E9C-101B-9397-08002B2CF9AE}" pid="3" name="CORSA_OBJECTTYPE">
    <vt:lpwstr>S</vt:lpwstr>
  </property>
  <property fmtid="{D5CDD505-2E9C-101B-9397-08002B2CF9AE}" pid="4" name="CORSA_OBJECTID">
    <vt:lpwstr>U22.02376</vt:lpwstr>
  </property>
  <property fmtid="{D5CDD505-2E9C-101B-9397-08002B2CF9AE}" pid="5" name="CORSA_VERSION">
    <vt:lpwstr>7</vt:lpwstr>
  </property>
</Properties>
</file>